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1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  <w:r w:rsidRPr="000A0E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02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теме</w:t>
      </w:r>
      <w:r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0DFC">
        <w:rPr>
          <w:rFonts w:ascii="Times New Roman" w:hAnsi="Times New Roman"/>
          <w:bCs/>
          <w:sz w:val="28"/>
          <w:szCs w:val="28"/>
        </w:rPr>
        <w:t>«Числа от 0 до 100. Сложение и вычитание чисел в пределах 100».</w:t>
      </w:r>
    </w:p>
    <w:p w:rsidR="000A0E9A" w:rsidRPr="00C6504E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1</w:t>
      </w:r>
    </w:p>
    <w:p w:rsidR="000A0E9A" w:rsidRDefault="000A0E9A" w:rsidP="000A0E9A">
      <w:pPr>
        <w:pStyle w:val="a3"/>
        <w:numPr>
          <w:ilvl w:val="0"/>
          <w:numId w:val="42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зиму заготовили 8 банок вишневого компота, а сливового – в 2 раза меньше. Сколько всего банок компота заготовили на зиму?</w:t>
      </w:r>
    </w:p>
    <w:p w:rsidR="000A0E9A" w:rsidRPr="00DB10A6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2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  •  4              45  + 36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•  2 - 34</w:t>
      </w:r>
    </w:p>
    <w:p w:rsidR="000A0E9A" w:rsidRPr="00DB10A6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92 – 64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  8 :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30</w:t>
      </w:r>
      <w:proofErr w:type="gramStart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28 + 72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 : 2 • 4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•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(30 +50)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0A0E9A" w:rsidRPr="001C1744" w:rsidRDefault="000A0E9A" w:rsidP="000A0E9A">
      <w:pPr>
        <w:pStyle w:val="a3"/>
        <w:numPr>
          <w:ilvl w:val="0"/>
          <w:numId w:val="42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&gt;</w:t>
      </w:r>
      <w:proofErr w:type="gramStart"/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&lt;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=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Pr="001C1744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54" style="position:absolute;left:0;text-align:left;margin-left:85.05pt;margin-top:2.7pt;width:11.25pt;height:12pt;z-index:251682816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3м 6дм       36 дм</w:t>
      </w:r>
    </w:p>
    <w:p w:rsidR="000A0E9A" w:rsidRPr="001C1744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55" style="position:absolute;left:0;text-align:left;margin-left:62.55pt;margin-top:5.35pt;width:11.25pt;height:12pt;z-index:251683840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1м         80дм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56" style="position:absolute;left:0;text-align:left;margin-left:102.3pt;margin-top:1.25pt;width:11.25pt;height:12pt;z-index:251684864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20мин        75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2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Начерти</w:t>
      </w:r>
      <w:r w:rsidRPr="001C17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прямоугольник, длина которого 12см, а ширина – на 5 см меньше. Найди его периметр.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1C1744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1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</w:p>
    <w:p w:rsidR="000A0E9A" w:rsidRPr="00C6504E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 w:rsidRPr="001C174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2</w:t>
      </w:r>
    </w:p>
    <w:p w:rsidR="000A0E9A" w:rsidRDefault="000A0E9A" w:rsidP="000A0E9A">
      <w:pPr>
        <w:pStyle w:val="a3"/>
        <w:numPr>
          <w:ilvl w:val="0"/>
          <w:numId w:val="43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Масса дыни 2 кг, а масса арбуза в 3 раза больше.  Какова их общая масса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0A0E9A" w:rsidRPr="00DB10A6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3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  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+ 28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proofErr w:type="gramStart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+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34</w:t>
      </w:r>
    </w:p>
    <w:p w:rsidR="000A0E9A" w:rsidRPr="00DB10A6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8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84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58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: 8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29 + 71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12 : 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 4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(24 +56)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0A0E9A" w:rsidRPr="001C1744" w:rsidRDefault="000A0E9A" w:rsidP="000A0E9A">
      <w:pPr>
        <w:pStyle w:val="a3"/>
        <w:numPr>
          <w:ilvl w:val="0"/>
          <w:numId w:val="43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&gt;</w:t>
      </w:r>
      <w:proofErr w:type="gramStart"/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&lt;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=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57" style="position:absolute;left:0;text-align:left;margin-left:91.05pt;margin-top:2.7pt;width:11.25pt;height:12pt;z-index:251685888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5дм 3см       35 см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58" style="position:absolute;left:0;text-align:left;margin-left:66.3pt;margin-top:5.35pt;width:11.25pt;height:12pt;z-index:251686912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1м         100 см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59" style="position:absolute;left:0;text-align:left;margin-left:102.3pt;margin-top:1.25pt;width:11.25pt;height:12pt;z-index:251687936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25мин        57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3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Начерти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прямоугольник, ширина которого 2см, а длина – на 10 см больше. Найди его периметр.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0281" w:rsidRPr="000A0E9A" w:rsidRDefault="000A0E9A" w:rsidP="005C0281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2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  <w:r w:rsidR="005C02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теме </w:t>
      </w:r>
      <w:r w:rsidR="005C0281" w:rsidRPr="00F80DFC">
        <w:rPr>
          <w:rFonts w:ascii="Times New Roman" w:hAnsi="Times New Roman"/>
          <w:bCs/>
          <w:sz w:val="28"/>
          <w:szCs w:val="28"/>
        </w:rPr>
        <w:t>«Числа от 0 до 100. Сложение и вычитание чисел в пределах 100</w:t>
      </w:r>
      <w:r w:rsidR="005C0281">
        <w:rPr>
          <w:rFonts w:ascii="Times New Roman" w:hAnsi="Times New Roman"/>
          <w:bCs/>
          <w:sz w:val="28"/>
          <w:szCs w:val="28"/>
        </w:rPr>
        <w:t>. Числовые выражения</w:t>
      </w:r>
      <w:r w:rsidR="005C0281" w:rsidRPr="00F80DFC">
        <w:rPr>
          <w:rFonts w:ascii="Times New Roman" w:hAnsi="Times New Roman"/>
          <w:bCs/>
          <w:sz w:val="28"/>
          <w:szCs w:val="28"/>
        </w:rPr>
        <w:t>».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Pr="00C6504E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1</w:t>
      </w:r>
    </w:p>
    <w:p w:rsidR="000A0E9A" w:rsidRPr="000E669B" w:rsidRDefault="000A0E9A" w:rsidP="000A0E9A">
      <w:pPr>
        <w:pStyle w:val="a3"/>
        <w:numPr>
          <w:ilvl w:val="0"/>
          <w:numId w:val="45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зиму заготовили 8 банок вишневого компота, а сливового – в 2 раза меньше. Сколько всего банок компота заготовили на зиму?</w:t>
      </w:r>
    </w:p>
    <w:p w:rsidR="000A0E9A" w:rsidRPr="00DB10A6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0E669B" w:rsidRDefault="000A0E9A" w:rsidP="000A0E9A">
      <w:pPr>
        <w:ind w:left="36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  •  4              45  + 36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•  2 - 34</w:t>
      </w:r>
    </w:p>
    <w:p w:rsidR="000A0E9A" w:rsidRPr="00DB10A6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92 – 64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  8 :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30</w:t>
      </w:r>
      <w:proofErr w:type="gramStart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28 + 72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 : 2 • 4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•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(30 +50)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0A0E9A" w:rsidRPr="000E669B" w:rsidRDefault="000A0E9A" w:rsidP="000A0E9A">
      <w:pPr>
        <w:ind w:left="360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Сравни, поставь знаки &gt;</w:t>
      </w:r>
      <w:proofErr w:type="gramStart"/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&lt; ,   = .</w:t>
      </w:r>
    </w:p>
    <w:p w:rsidR="000A0E9A" w:rsidRPr="001C1744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4" style="position:absolute;left:0;text-align:left;margin-left:85.05pt;margin-top:2.7pt;width:11.25pt;height:12pt;z-index:251693056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3м 6дм       36 дм</w:t>
      </w:r>
    </w:p>
    <w:p w:rsidR="000A0E9A" w:rsidRPr="001C1744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5" style="position:absolute;left:0;text-align:left;margin-left:62.55pt;margin-top:5.35pt;width:11.25pt;height:12pt;z-index:251694080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1м         80дм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6" style="position:absolute;left:0;text-align:left;margin-left:102.3pt;margin-top:1.25pt;width:11.25pt;height:12pt;z-index:251695104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20мин        75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0E669B" w:rsidRDefault="000A0E9A" w:rsidP="000A0E9A">
      <w:pPr>
        <w:ind w:left="360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Начерти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прямоугольник, длина которого 12см, а ширина – на 5 см меньше. Найди его периметр.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1C1744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2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</w:p>
    <w:p w:rsidR="000A0E9A" w:rsidRPr="00C6504E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 w:rsidRPr="001C174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2</w:t>
      </w:r>
    </w:p>
    <w:p w:rsidR="000A0E9A" w:rsidRDefault="000A0E9A" w:rsidP="000A0E9A">
      <w:pPr>
        <w:pStyle w:val="a3"/>
        <w:numPr>
          <w:ilvl w:val="0"/>
          <w:numId w:val="44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Масса дыни 2 кг, а масса арбуза в 3 раза больше.  Какова их общая масса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0A0E9A" w:rsidRPr="00DB10A6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4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  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+ 28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proofErr w:type="gramStart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+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34</w:t>
      </w:r>
    </w:p>
    <w:p w:rsidR="000A0E9A" w:rsidRPr="00DB10A6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8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84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58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: 8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29 + 71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12 : 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 4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(24 +56)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0A0E9A" w:rsidRPr="001C1744" w:rsidRDefault="000A0E9A" w:rsidP="000A0E9A">
      <w:pPr>
        <w:pStyle w:val="a3"/>
        <w:numPr>
          <w:ilvl w:val="0"/>
          <w:numId w:val="44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&gt;</w:t>
      </w:r>
      <w:proofErr w:type="gramStart"/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&lt;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=</w:t>
      </w: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7" style="position:absolute;left:0;text-align:left;margin-left:91.05pt;margin-top:2.7pt;width:11.25pt;height:12pt;z-index:251696128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5дм 3см       35 см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8" style="position:absolute;left:0;text-align:left;margin-left:66.3pt;margin-top:5.35pt;width:11.25pt;height:12pt;z-index:251697152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1м         100 см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9" style="position:absolute;left:0;text-align:left;margin-left:102.3pt;margin-top:1.25pt;width:11.25pt;height:12pt;z-index:251698176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25мин        57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4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17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Начерти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прямоугольник, ширина которого 2см, а длина – на 10 см больше. Найди его периметр.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3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  <w:r w:rsidR="005C02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теме «Прием округления при сложении и вычитании»</w:t>
      </w:r>
    </w:p>
    <w:p w:rsidR="000A0E9A" w:rsidRPr="00BE0235" w:rsidRDefault="000A0E9A" w:rsidP="000A0E9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1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Вязальщица израсходовала по 3 мотка пряжи на 5 джемперов и по 2 мотка пряжи на 9 жилетов. Сколько всего мотков пряжи израсходовала вязальщица</w:t>
      </w:r>
      <w:r w:rsidRPr="00532C4C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?</w:t>
      </w:r>
    </w:p>
    <w:p w:rsidR="000A0E9A" w:rsidRPr="00532C4C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0E669B">
        <w:rPr>
          <w:rFonts w:ascii="Times New Roman" w:eastAsia="Times New Roman" w:hAnsi="Times New Roman" w:cs="Times New Roman"/>
          <w:sz w:val="28"/>
          <w:szCs w:val="28"/>
          <w:lang w:eastAsia="ru-RU"/>
        </w:rPr>
        <w:t>– (7 + 25)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39 + (21 + 35)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56 +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(24 + 17)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70 – (23 + 37)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18 + 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49 + 16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39 + 26 - 27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&gt;</w:t>
      </w:r>
      <w:proofErr w:type="gramStart"/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&lt; 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=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1" style="position:absolute;left:0;text-align:left;margin-left:128.55pt;margin-top:14.7pt;width:11.25pt;height:12pt;z-index:251689984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0" style="position:absolute;left:0;text-align:left;margin-left:60.3pt;margin-top:2.7pt;width:11.25pt;height:12pt;z-index:251688960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2м         20дм – 4 дм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45 см + 34 см         75 дм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2" style="position:absolute;left:0;text-align:left;margin-left:146.55pt;margin-top:1.25pt;width:11.25pt;height:12pt;z-index:251691008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 мин  + 30 мин       1 ч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63" style="position:absolute;left:0;text-align:left;margin-left:146.55pt;margin-top:2pt;width:11.25pt;height:12pt;z-index:251692032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55 мин + 15 мин         1 ч 10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АВСД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8 см, а ширина 4 см.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Найди его </w:t>
      </w:r>
      <w:r w:rsidRPr="009236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ериметр. 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3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2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 xml:space="preserve">Туристы прошли до обеда 2ч по 5 км каждый час, а после обеда 3 ч по 4 км каждый час.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Сколько километров прошли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 xml:space="preserve"> туристы за день</w:t>
      </w:r>
      <w:r w:rsidRPr="00532C4C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?</w:t>
      </w:r>
    </w:p>
    <w:p w:rsidR="000A0E9A" w:rsidRPr="00532C4C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0E669B">
        <w:rPr>
          <w:rFonts w:ascii="Times New Roman" w:eastAsia="Times New Roman" w:hAnsi="Times New Roman" w:cs="Times New Roman"/>
          <w:sz w:val="28"/>
          <w:szCs w:val="28"/>
          <w:lang w:eastAsia="ru-RU"/>
        </w:rPr>
        <w:t>–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+ 28</w:t>
      </w:r>
      <w:r w:rsidRPr="000E669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67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(9 + 33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45 + (25 + 18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67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34 + 26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18 +  29 + 15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39 + 29</w:t>
      </w:r>
      <w:r w:rsidRPr="000E66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18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&gt;</w:t>
      </w:r>
      <w:proofErr w:type="gramStart"/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&lt; 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=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70" style="position:absolute;left:0;text-align:left;margin-left:84.3pt;margin-top:2.7pt;width:11.25pt;height:12pt;z-index:251699200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 дм         2м + 4 дм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71" style="position:absolute;left:0;text-align:left;margin-left:117.3pt;margin-top:5.35pt;width:11.25pt;height:12pt;z-index:251700224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4дм + 30 см         34 дм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72" style="position:absolute;left:0;text-align:left;margin-left:146.55pt;margin-top:1.25pt;width:11.25pt;height:12pt;z-index:251701248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46 мин  + 14 мин       1 ч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oval id="_x0000_s1073" style="position:absolute;left:0;text-align:left;margin-left:146.55pt;margin-top:2pt;width:11.25pt;height:12pt;z-index:251702272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50 мин + 30 мин         1 ч 10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 МКДС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10 см, а ширина 5 см.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Найди его </w:t>
      </w:r>
      <w:r w:rsidRPr="009236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ериметр. 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4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  <w:r w:rsidR="005C02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теме «Умножение и деление на 2,3,4,5»</w:t>
      </w:r>
    </w:p>
    <w:p w:rsidR="000A0E9A" w:rsidRPr="00BE0235" w:rsidRDefault="000A0E9A" w:rsidP="000A0E9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1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Pr="00633BDC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На 4 листах 16 переводных картинок. Сколько картинок на 10 листах?</w:t>
      </w:r>
    </w:p>
    <w:p w:rsidR="000A0E9A" w:rsidRPr="00532C4C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         (20 + 5)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3              18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         (23 + 7)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2               39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          (10 + 9)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6               26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&gt;</w:t>
      </w:r>
      <w:proofErr w:type="gramStart"/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&lt; 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=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74" style="position:absolute;margin-left:64.05pt;margin-top:2.7pt;width:11.25pt;height:12pt;z-index:251703296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1дм 20 см        21 см</w:t>
      </w:r>
    </w:p>
    <w:p w:rsidR="000A0E9A" w:rsidRPr="005652E2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75" style="position:absolute;margin-left:64.05pt;margin-top:5.35pt;width:11.25pt;height:12pt;z-index:251704320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7м – 5дм           2м</w:t>
      </w:r>
    </w:p>
    <w:p w:rsidR="000A0E9A" w:rsidRPr="005652E2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76" style="position:absolute;margin-left:122.55pt;margin-top:1.25pt;width:11.25pt;height:12pt;z-index:251705344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20 мин  - 35 мин       40мин</w:t>
      </w:r>
    </w:p>
    <w:p w:rsidR="000A0E9A" w:rsidRPr="005652E2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77" style="position:absolute;margin-left:82.8pt;margin-top:2pt;width:11.25pt;height:12pt;z-index:251706368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 + 15 мин         7</w:t>
      </w:r>
      <w:r w:rsidRPr="00565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АВСД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5 см, а ширина 2 см. Построй прямоугольник, содержащий столько же клеток, но не равный данному.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4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</w:p>
    <w:p w:rsidR="000A0E9A" w:rsidRPr="00BE0235" w:rsidRDefault="000A0E9A" w:rsidP="000A0E9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2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Pr="00633BDC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На 3 костюма идёт  9 м ткани. Сколько ткани пойдёт на 6 костюмов?</w:t>
      </w:r>
    </w:p>
    <w:p w:rsidR="000A0E9A" w:rsidRPr="00532C4C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         (30 + 2)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3              23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(46 + 4)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2              31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         (10 + 7)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5              14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Сравни, поставь знаки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&gt;</w:t>
      </w:r>
      <w:proofErr w:type="gramStart"/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&lt; 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0E6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=</w:t>
      </w:r>
      <w:r w:rsidRPr="00923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78" style="position:absolute;margin-left:60.3pt;margin-top:2.7pt;width:11.25pt;height:12pt;z-index:251707392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1м 40 дм        50дм</w:t>
      </w:r>
    </w:p>
    <w:p w:rsidR="000A0E9A" w:rsidRPr="005652E2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79" style="position:absolute;margin-left:71.55pt;margin-top:5.35pt;width:11.25pt;height:12pt;z-index:251708416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4дм – 2см           2дм</w:t>
      </w:r>
    </w:p>
    <w:p w:rsidR="000A0E9A" w:rsidRPr="005652E2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80" style="position:absolute;margin-left:122.55pt;margin-top:1.25pt;width:11.25pt;height:12pt;z-index:251709440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10 мин  - 37 мин       87мин</w:t>
      </w:r>
    </w:p>
    <w:p w:rsidR="000A0E9A" w:rsidRPr="005652E2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3D1">
        <w:rPr>
          <w:noProof/>
          <w:lang w:eastAsia="ru-RU"/>
        </w:rPr>
        <w:pict>
          <v:oval id="_x0000_s1081" style="position:absolute;margin-left:82.8pt;margin-top:2pt;width:11.25pt;height:12pt;z-index:251710464"/>
        </w:pic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1ч  + 23 мин         73</w:t>
      </w:r>
      <w:r w:rsidRPr="00565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мин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АВСД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4 см, а ширина 2 см. Построй прямоугольник, содержащий столько же клеток, но не равный данному.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5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  <w:r w:rsidR="005C02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«Задачи на кратное сравнение»</w:t>
      </w:r>
    </w:p>
    <w:p w:rsidR="000A0E9A" w:rsidRPr="00BE0235" w:rsidRDefault="000A0E9A" w:rsidP="000A0E9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1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В посёлке 27 одноэтажных домов и 9 пятиэтажных. Во сколько раз меньше пятиэтажных домов, чем одноэтажных?</w:t>
      </w:r>
    </w:p>
    <w:p w:rsidR="000A0E9A" w:rsidRPr="009C626C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         (2 + 20)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 45 + 8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          (25 + 5)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67 - 9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54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          (50 - 30)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           48 : 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 (10 + 8)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4              35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3.Вырази: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в минутах: 1ч 12мин, 1ч 35 мин.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в дециметрах и сантиметрах: 76 см, 38 см.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отрезок АВ, длина которого 5 см. Под ним начерти отрезок СД, длина которого в 2 раза больше длины отрезка АВ.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5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</w:p>
    <w:p w:rsidR="000A0E9A" w:rsidRPr="00BE0235" w:rsidRDefault="000A0E9A" w:rsidP="000A0E9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2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Бабушке 54 года, а внуку 6 лет. Во сколько раз бабушка старше внука?</w:t>
      </w:r>
    </w:p>
    <w:p w:rsidR="000A0E9A" w:rsidRPr="009C626C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         (4 + 20)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  65 + 4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          (20 + 5)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89 - 9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48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          (90 - 70)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54 : 6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 (10 + 2)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4              45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3.Вырази: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в минутах и часах: 80мин, 65 мин.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в дециметрах:80 см, 1м.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отрезок АВ, длина которого 10 см. Под ним начерти отрезок СД, длина которого в 2 раза меньше длины отрезка АВ.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9D2C39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Контрольная работа № 6</w:t>
      </w:r>
    </w:p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907D4D" w:rsidRDefault="000A0E9A" w:rsidP="000A0E9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Контрольная работа № 6 по теме </w:t>
      </w:r>
      <w:r w:rsidRPr="00907D4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Таблица умножения в пределах 100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A0E9A" w:rsidRPr="009D2C39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C3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1</w:t>
      </w:r>
    </w:p>
    <w:p w:rsidR="000A0E9A" w:rsidRPr="00676B63" w:rsidRDefault="000A0E9A" w:rsidP="000A0E9A">
      <w:pPr>
        <w:pStyle w:val="a3"/>
        <w:numPr>
          <w:ilvl w:val="0"/>
          <w:numId w:val="46"/>
        </w:numPr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Выкопали 60 кг моркови. В мешок высыпали15 кг, а остальную морковь разложили в ящики по 9 кг в каждый. Сколько ящиков понадобилось?</w:t>
      </w:r>
    </w:p>
    <w:p w:rsidR="000A0E9A" w:rsidRPr="00676B63" w:rsidRDefault="000A0E9A" w:rsidP="000A0E9A">
      <w:pPr>
        <w:pStyle w:val="a3"/>
        <w:numPr>
          <w:ilvl w:val="0"/>
          <w:numId w:val="46"/>
        </w:numPr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Вычисли.</w:t>
      </w:r>
    </w:p>
    <w:p w:rsidR="000A0E9A" w:rsidRPr="00821526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5</w:t>
      </w:r>
      <w:r w:rsidRPr="006D59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6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Pr="009D2C3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8</w:t>
      </w:r>
      <w:proofErr w:type="gramStart"/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6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93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Pr="00193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15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3 + 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7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4</w:t>
      </w:r>
    </w:p>
    <w:p w:rsidR="000A0E9A" w:rsidRPr="00821526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7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9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64</w:t>
      </w:r>
      <w:proofErr w:type="gramStart"/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8  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(21 + 28) : 7</w:t>
      </w:r>
    </w:p>
    <w:p w:rsidR="000A0E9A" w:rsidRPr="00821526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3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8 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40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    51- 4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9+21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9</w:t>
      </w:r>
      <w:r w:rsidRPr="006D59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6      30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3       32:4:4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6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</w:t>
      </w:r>
    </w:p>
    <w:p w:rsidR="000A0E9A" w:rsidRPr="007733AB" w:rsidRDefault="000A0E9A" w:rsidP="000A0E9A">
      <w:pPr>
        <w:pStyle w:val="a3"/>
        <w:numPr>
          <w:ilvl w:val="0"/>
          <w:numId w:val="46"/>
        </w:num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t>Сравни,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поставь знаки: 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en-US" w:eastAsia="ru-RU"/>
        </w:rPr>
        <w:t>&gt;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,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en-US" w:eastAsia="ru-RU"/>
        </w:rPr>
        <w:t xml:space="preserve"> &lt;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, или 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en-US" w:eastAsia="ru-RU"/>
        </w:rPr>
        <w:t>=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5" style="position:absolute;margin-left:275.95pt;margin-top:.95pt;width:14.25pt;height:13.5pt;z-index:251714560"/>
        </w:pic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2" style="position:absolute;margin-left:23.95pt;margin-top:2.45pt;width:14.25pt;height:13.5pt;z-index:251711488"/>
        </w:pic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1ч     58мин                    4дм9см       1м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6" style="position:absolute;margin-left:224.95pt;margin-top:-.15pt;width:14.25pt;height:13.5pt;z-index:251715584"/>
        </w:pic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3" style="position:absolute;margin-left:55.45pt;margin-top:3.6pt;width:14.25pt;height:13.5pt;z-index:251712512"/>
        </w:pic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68мин      1ч18мин          1м     99см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4" style="position:absolute;margin-left:81.7pt;margin-top:1pt;width:14.25pt;height:13.5pt;z-index:251713536"/>
        </w:pic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7" style="position:absolute;margin-left:251.95pt;margin-top:1pt;width:14.25pt;height:13.5pt;z-index:251716608"/>
        </w:pic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1ч10 мин      80мин         70см       8дм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pStyle w:val="a3"/>
        <w:numPr>
          <w:ilvl w:val="0"/>
          <w:numId w:val="46"/>
        </w:num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Длина прямоугольника 5см, а ширина 3см. </w:t>
      </w:r>
      <w:r w:rsidRPr="00676B63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t xml:space="preserve">Начерти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прямоугольник, </w:t>
      </w:r>
      <w:r w:rsidRPr="00676B63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t>найди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его периметр.</w:t>
      </w: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pStyle w:val="a3"/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Pr="00907D4D" w:rsidRDefault="000A0E9A" w:rsidP="000A0E9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Контрольная работа № 6 по теме </w:t>
      </w:r>
      <w:r w:rsidRPr="00907D4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Таблица умножения в пределах 100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A0E9A" w:rsidRPr="009D2C39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C3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2</w:t>
      </w:r>
    </w:p>
    <w:p w:rsidR="000A0E9A" w:rsidRPr="00676B63" w:rsidRDefault="000A0E9A" w:rsidP="000A0E9A">
      <w:pPr>
        <w:pStyle w:val="a3"/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Купили 45м ткани. Из 15 м сшили блузки, а из остальной ткани сшили 5 платьев.  Сколько метров ткани идёт на одно платье?</w:t>
      </w:r>
    </w:p>
    <w:p w:rsidR="000A0E9A" w:rsidRPr="00676B63" w:rsidRDefault="000A0E9A" w:rsidP="000A0E9A">
      <w:pPr>
        <w:pStyle w:val="a3"/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Вычисли.</w:t>
      </w:r>
    </w:p>
    <w:p w:rsidR="000A0E9A" w:rsidRPr="00821526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8</w:t>
      </w:r>
      <w:r w:rsidRPr="006D59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2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63</w:t>
      </w:r>
      <w:proofErr w:type="gramStart"/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7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93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Pr="00193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12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2 + 6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6</w:t>
      </w:r>
    </w:p>
    <w:p w:rsidR="000A0E9A" w:rsidRPr="00821526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7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6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18</w:t>
      </w:r>
      <w:proofErr w:type="gramStart"/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3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(35 - 8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0A0E9A" w:rsidRPr="00821526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3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9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21</w:t>
      </w:r>
      <w:r w:rsidRPr="008215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3</w:t>
      </w:r>
      <w:r w:rsidRPr="0082152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      43- 4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9+18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8</w:t>
      </w:r>
      <w:r w:rsidRPr="006D59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8      42</w:t>
      </w:r>
      <w:r w:rsidRPr="009D2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7        40:5:4</w:t>
      </w:r>
      <w:r w:rsidRPr="00B057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8</w:t>
      </w:r>
    </w:p>
    <w:p w:rsidR="000A0E9A" w:rsidRPr="007733AB" w:rsidRDefault="000A0E9A" w:rsidP="000A0E9A">
      <w:pPr>
        <w:pStyle w:val="a3"/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t>Сравни,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поставь знаки: 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en-US" w:eastAsia="ru-RU"/>
        </w:rPr>
        <w:t>&gt;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,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en-US" w:eastAsia="ru-RU"/>
        </w:rPr>
        <w:t xml:space="preserve"> &lt;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, или </w:t>
      </w:r>
      <w:r w:rsidRPr="007733A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en-US" w:eastAsia="ru-RU"/>
        </w:rPr>
        <w:t>=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91" style="position:absolute;margin-left:257.2pt;margin-top:2.45pt;width:14.25pt;height:13.5pt;z-index:251720704"/>
        </w:pic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8" style="position:absolute;margin-left:28.45pt;margin-top:2.45pt;width:14.25pt;height:13.5pt;z-index:251717632"/>
        </w:pic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1ч      48мин                   100см     1м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92" style="position:absolute;margin-left:266.2pt;margin-top:-.15pt;width:14.25pt;height:13.5pt;z-index:251721728"/>
        </w:pic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89" style="position:absolute;margin-left:55.45pt;margin-top:3.6pt;width:14.25pt;height:13.5pt;z-index:251718656"/>
        </w:pic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75мин      1ч15мин          3дм9см     93см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93" style="position:absolute;margin-left:257.2pt;margin-top:1pt;width:14.25pt;height:13.5pt;z-index:251722752"/>
        </w:pic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8"/>
          <w:szCs w:val="28"/>
          <w:lang w:eastAsia="ru-RU"/>
        </w:rPr>
        <w:pict>
          <v:oval id="_x0000_s1090" style="position:absolute;margin-left:81.7pt;margin-top:1pt;width:14.25pt;height:13.5pt;z-index:251719680"/>
        </w:pic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>1ч 10 мин     90мин        4дм6см     40см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Pr="00676B63" w:rsidRDefault="000A0E9A" w:rsidP="000A0E9A">
      <w:pPr>
        <w:pStyle w:val="a3"/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  <w:r w:rsidRPr="00676B6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Длина прямоугольника 6см, а ширина 2см. </w:t>
      </w:r>
      <w:r w:rsidRPr="00676B63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t>Начерти</w:t>
      </w:r>
      <w:r w:rsidRPr="00676B6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прямоугольник, </w:t>
      </w:r>
      <w:r w:rsidRPr="00676B63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t>найди</w:t>
      </w:r>
      <w:r w:rsidRPr="00676B6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его периметр.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</w:pPr>
    </w:p>
    <w:p w:rsidR="000A0E9A" w:rsidRDefault="000A0E9A" w:rsidP="000A0E9A">
      <w:pPr>
        <w:rPr>
          <w:rFonts w:ascii="Times New Roman" w:hAnsi="Times New Roman" w:cs="Times New Roman"/>
          <w:sz w:val="24"/>
          <w:szCs w:val="24"/>
        </w:rPr>
      </w:pPr>
    </w:p>
    <w:p w:rsidR="000A0E9A" w:rsidRDefault="000A0E9A" w:rsidP="000A0E9A">
      <w:pPr>
        <w:rPr>
          <w:rFonts w:ascii="Times New Roman" w:hAnsi="Times New Roman" w:cs="Times New Roman"/>
          <w:sz w:val="24"/>
          <w:szCs w:val="24"/>
        </w:rPr>
      </w:pPr>
    </w:p>
    <w:p w:rsidR="000A0E9A" w:rsidRPr="009D2C39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C39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Контрольная работа № 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7</w:t>
      </w:r>
      <w:r w:rsidR="005C0281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 по теме «</w:t>
      </w:r>
      <w:proofErr w:type="spellStart"/>
      <w:r w:rsidR="005C0281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Внетабличные</w:t>
      </w:r>
      <w:proofErr w:type="spellEnd"/>
      <w:r w:rsidR="005C0281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 случаи умножения и деления»</w:t>
      </w:r>
    </w:p>
    <w:p w:rsidR="000A0E9A" w:rsidRPr="009D2C39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C3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1</w:t>
      </w:r>
    </w:p>
    <w:p w:rsidR="000A0E9A" w:rsidRDefault="000A0E9A" w:rsidP="000A0E9A">
      <w:pPr>
        <w:rPr>
          <w:rFonts w:ascii="Times New Roman" w:hAnsi="Times New Roman" w:cs="Times New Roman"/>
          <w:sz w:val="24"/>
          <w:szCs w:val="24"/>
        </w:rPr>
      </w:pP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Посадили 60 кустов клубники. Сколько получилось грядок, если сажали по 12 кустов на одну грядку?</w:t>
      </w:r>
    </w:p>
    <w:p w:rsidR="000A0E9A" w:rsidRPr="009C626C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         48 : 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25 + 7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9           64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  (70 – 28) : 7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81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9          45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2              4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+ 21 </w:t>
      </w:r>
    </w:p>
    <w:p w:rsidR="000A0E9A" w:rsidRPr="000802BD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9           72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24             35 : 2 :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квадрат, периметр которого 24см.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C5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Измерь площадь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фигуры в мерках.</w:t>
      </w:r>
    </w:p>
    <w:tbl>
      <w:tblPr>
        <w:tblStyle w:val="a8"/>
        <w:tblW w:w="0" w:type="auto"/>
        <w:tblLook w:val="04A0"/>
      </w:tblPr>
      <w:tblGrid>
        <w:gridCol w:w="392"/>
      </w:tblGrid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E9A" w:rsidRDefault="000A0E9A" w:rsidP="000A0E9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  </w:t>
      </w:r>
    </w:p>
    <w:tbl>
      <w:tblPr>
        <w:tblStyle w:val="a8"/>
        <w:tblW w:w="0" w:type="auto"/>
        <w:tblLook w:val="04A0"/>
      </w:tblPr>
      <w:tblGrid>
        <w:gridCol w:w="392"/>
        <w:gridCol w:w="425"/>
      </w:tblGrid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E9A" w:rsidRDefault="000A0E9A" w:rsidP="000A0E9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8"/>
        <w:tblW w:w="0" w:type="auto"/>
        <w:tblLook w:val="04A0"/>
      </w:tblPr>
      <w:tblGrid>
        <w:gridCol w:w="392"/>
        <w:gridCol w:w="425"/>
        <w:gridCol w:w="425"/>
        <w:gridCol w:w="426"/>
      </w:tblGrid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7</w:t>
      </w:r>
      <w:r w:rsidRPr="006D5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математике в 3 классе</w:t>
      </w:r>
    </w:p>
    <w:p w:rsidR="000A0E9A" w:rsidRPr="00BE0235" w:rsidRDefault="000A0E9A" w:rsidP="000A0E9A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4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2</w:t>
      </w:r>
    </w:p>
    <w:p w:rsidR="000A0E9A" w:rsidRPr="00532C4C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 задачу.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Купили 48 метров ткани. Сколько можно сшить штор, если на каждую идёт 12 метров ткани?</w:t>
      </w:r>
    </w:p>
    <w:p w:rsidR="000A0E9A" w:rsidRPr="009C626C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92368E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532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         88 : 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85 – 9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9           54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(55 – 25) : 5</w:t>
      </w:r>
    </w:p>
    <w:p w:rsidR="000A0E9A" w:rsidRPr="000E669B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72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8          32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 + 12 </w:t>
      </w:r>
    </w:p>
    <w:p w:rsidR="000A0E9A" w:rsidRPr="000802BD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7           45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             42 : 3 : 2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E0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квадрат, периметр которого 16 см.</w:t>
      </w:r>
    </w:p>
    <w:p w:rsid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C5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Измерь площадь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фигуры в мерках.</w:t>
      </w:r>
    </w:p>
    <w:tbl>
      <w:tblPr>
        <w:tblStyle w:val="a8"/>
        <w:tblW w:w="0" w:type="auto"/>
        <w:tblLook w:val="04A0"/>
      </w:tblPr>
      <w:tblGrid>
        <w:gridCol w:w="392"/>
      </w:tblGrid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E9A" w:rsidRDefault="000A0E9A" w:rsidP="000A0E9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   </w:t>
      </w:r>
    </w:p>
    <w:tbl>
      <w:tblPr>
        <w:tblStyle w:val="a8"/>
        <w:tblW w:w="0" w:type="auto"/>
        <w:tblLook w:val="04A0"/>
      </w:tblPr>
      <w:tblGrid>
        <w:gridCol w:w="392"/>
        <w:gridCol w:w="425"/>
      </w:tblGrid>
      <w:tr w:rsidR="000A0E9A" w:rsidTr="000A0E9A">
        <w:tc>
          <w:tcPr>
            <w:tcW w:w="392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E9A" w:rsidRDefault="000A0E9A" w:rsidP="000A0E9A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0A0E9A" w:rsidTr="000A0E9A">
        <w:tc>
          <w:tcPr>
            <w:tcW w:w="392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E9A" w:rsidTr="000A0E9A">
        <w:tc>
          <w:tcPr>
            <w:tcW w:w="392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E9A" w:rsidTr="000A0E9A">
        <w:tc>
          <w:tcPr>
            <w:tcW w:w="392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E9A" w:rsidTr="000A0E9A">
        <w:tc>
          <w:tcPr>
            <w:tcW w:w="392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A0E9A" w:rsidRDefault="000A0E9A" w:rsidP="000A0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Контрольная работа № 8</w:t>
      </w:r>
      <w:r w:rsidR="005C0281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 по теме «Устные приемы сложения и вычитания в пределах 1000»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1</w:t>
      </w:r>
    </w:p>
    <w:p w:rsidR="000A0E9A" w:rsidRP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1.Реши задачу.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За 3 кг конфет заплатили 23 рубля. Сколько нужно заплатить за 6 кг таких конфет?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0A0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100 + 240 - 90                   600 - 50</w:t>
      </w:r>
      <w:r w:rsidRPr="000A0E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</w: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10 + 600 + 200                  (700 – 600)</w:t>
      </w:r>
      <w:proofErr w:type="gramStart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620 - 40 + 400                   (30 + 60)</w:t>
      </w:r>
      <w:proofErr w:type="gramStart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450 – 300 +70                   380 – 28 </w:t>
      </w:r>
      <w:r w:rsidRPr="000A0E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4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A0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Начерти</w: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квадрат со стороной 5см. Вычисли его площадь.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A0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Вставь </w: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пропущенные числа: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95" style="position:absolute;margin-left:208.8pt;margin-top:1.3pt;width:11.25pt;height:12.4pt;z-index:251724800"/>
        </w:pict>
      </w: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94" style="position:absolute;margin-left:58.05pt;margin-top:1.7pt;width:11.25pt;height:12.4pt;z-index:251723776"/>
        </w:pic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300 см =       дм                 5м 6дм =     см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97" style="position:absolute;margin-left:208.8pt;margin-top:2.85pt;width:11.25pt;height:12.4pt;z-index:251726848"/>
        </w:pict>
      </w: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96" style="position:absolute;margin-left:31.8pt;margin-top:2.85pt;width:11.25pt;height:12.4pt;z-index:251725824"/>
        </w:pic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5 м =      дм                        3м 4дм =     см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9A" w:rsidRPr="000A0E9A" w:rsidRDefault="000A0E9A" w:rsidP="000A0E9A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Контрольная работа № 8</w:t>
      </w:r>
      <w:r w:rsidRPr="000A0E9A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 xml:space="preserve"> по теме «Устные приёмы сложения и вычитания в пределах 1000»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Вариант 2</w:t>
      </w:r>
    </w:p>
    <w:p w:rsidR="000A0E9A" w:rsidRPr="000A0E9A" w:rsidRDefault="000A0E9A" w:rsidP="000A0E9A">
      <w:pPr>
        <w:rPr>
          <w:rFonts w:ascii="Times New Roman" w:hAnsi="Times New Roman" w:cs="Times New Roman"/>
          <w:sz w:val="28"/>
          <w:szCs w:val="28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1.Реши задачу.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Из 9м ткани сшили 5 штор.  Сколько понадобится ткани, чтобы сшить 10 таких штор?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0A0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 вычисления: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120 + 340 - 70                   610 - 30</w:t>
      </w:r>
      <w:r w:rsidRPr="000A0E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</w: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50 + 400 + 300                  (720 – 620)</w:t>
      </w:r>
      <w:proofErr w:type="gramStart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540 - 60 + 200                   (130 - 60)</w:t>
      </w:r>
      <w:proofErr w:type="gramStart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450 – 320 +70                   340 – 18 </w:t>
      </w:r>
      <w:r w:rsidRPr="000A0E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5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A0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Начерти</w: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 со сторонами 5см и 3см. Вычисли его площадь.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A0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Вставь </w: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пропущенные числа:</w:t>
      </w:r>
    </w:p>
    <w:p w:rsidR="000A0E9A" w:rsidRPr="000A0E9A" w:rsidRDefault="000A0E9A" w:rsidP="000A0E9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99" style="position:absolute;margin-left:208.8pt;margin-top:1.3pt;width:11.25pt;height:12.4pt;z-index:251728896"/>
        </w:pict>
      </w: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98" style="position:absolute;margin-left:58.05pt;margin-top:1.7pt;width:11.25pt;height:12.4pt;z-index:251727872"/>
        </w:pic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800 дм =       м                 3м 8дм =        см</w:t>
      </w:r>
    </w:p>
    <w:p w:rsidR="00745559" w:rsidRPr="005C0281" w:rsidRDefault="000A0E9A" w:rsidP="00C6504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100" style="position:absolute;margin-left:35.55pt;margin-top:2.85pt;width:11.25pt;height:12.4pt;z-index:251729920"/>
        </w:pict>
      </w:r>
      <w:r w:rsidRPr="000A0E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101" style="position:absolute;margin-left:220.05pt;margin-top:2.85pt;width:11.25pt;height:12.4pt;z-index:251730944"/>
        </w:pict>
      </w:r>
      <w:r w:rsidRPr="000A0E9A">
        <w:rPr>
          <w:rFonts w:ascii="Times New Roman" w:eastAsia="Times New Roman" w:hAnsi="Times New Roman" w:cs="Times New Roman"/>
          <w:sz w:val="28"/>
          <w:szCs w:val="28"/>
          <w:lang w:eastAsia="ru-RU"/>
        </w:rPr>
        <w:t>9 м =       дм                        9дм 5см =        см</w:t>
      </w:r>
    </w:p>
    <w:p w:rsidR="00745559" w:rsidRPr="00C91158" w:rsidRDefault="00745559" w:rsidP="00745559">
      <w:pPr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</w:pPr>
      <w:r w:rsidRPr="00C91158"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  <w:lastRenderedPageBreak/>
        <w:t>Контрольная работа №9 по теме «Письменная нумерация в пределах 1000».</w:t>
      </w:r>
    </w:p>
    <w:p w:rsidR="00745559" w:rsidRPr="00C91158" w:rsidRDefault="00745559" w:rsidP="00745559">
      <w:pPr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</w:pPr>
      <w:r w:rsidRPr="00C91158"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  <w:t>Вариант 1</w:t>
      </w:r>
    </w:p>
    <w:p w:rsidR="00745559" w:rsidRPr="00C91158" w:rsidRDefault="00745559" w:rsidP="00745559">
      <w:pPr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</w:pPr>
      <w:r w:rsidRPr="00C91158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1.Реши задачу.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В первом магазине за день продали 345 кг картофеля, во втором – на 96 кг меньше, а в третьем – на 134 кг больше, чем во втором. Сколько килограммов картофеля продали за день в трёх магазинах?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2. Вычисли в столбик.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345 + 453               456 – 134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543 + 168               405 – 145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651 + 149               452 – 174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3. Выполни деление с остатком.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41</w:t>
      </w:r>
      <w:proofErr w:type="gramStart"/>
      <w:r w:rsidRPr="00C911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1158">
        <w:rPr>
          <w:rFonts w:ascii="Times New Roman" w:hAnsi="Times New Roman" w:cs="Times New Roman"/>
          <w:sz w:val="24"/>
          <w:szCs w:val="24"/>
        </w:rPr>
        <w:t xml:space="preserve"> 5               90 : 8              71 : 9</w:t>
      </w:r>
    </w:p>
    <w:p w:rsidR="00745559" w:rsidRPr="00C91158" w:rsidRDefault="001036ED" w:rsidP="0074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left:0;text-align:left;margin-left:224.45pt;margin-top:9.35pt;width:16.5pt;height:16.45pt;z-index:251663360"/>
        </w:pict>
      </w:r>
      <w:r w:rsidR="00745559" w:rsidRPr="00C91158">
        <w:rPr>
          <w:rFonts w:ascii="Times New Roman" w:hAnsi="Times New Roman" w:cs="Times New Roman"/>
          <w:sz w:val="24"/>
          <w:szCs w:val="24"/>
        </w:rPr>
        <w:t>4. Сравни, поставь знаки &gt; , &lt; ,  = .</w:t>
      </w:r>
    </w:p>
    <w:p w:rsidR="00745559" w:rsidRPr="00C91158" w:rsidRDefault="001036ED" w:rsidP="0074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1in;margin-top:1.45pt;width:10.95pt;height:10.55pt;z-index:251660288"/>
        </w:pict>
      </w:r>
      <w:r w:rsidR="00745559" w:rsidRPr="00C91158">
        <w:rPr>
          <w:rFonts w:ascii="Times New Roman" w:hAnsi="Times New Roman" w:cs="Times New Roman"/>
          <w:sz w:val="24"/>
          <w:szCs w:val="24"/>
        </w:rPr>
        <w:t>300 м + 400 м      1 км                  5дм + 4дм          1м</w:t>
      </w:r>
    </w:p>
    <w:p w:rsidR="00745559" w:rsidRPr="00C91158" w:rsidRDefault="001036ED" w:rsidP="0074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left:0;text-align:left;margin-left:76.35pt;margin-top:5.2pt;width:16.5pt;height:11.45pt;z-index:25166131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193.15pt;margin-top:5.2pt;width:16.5pt;height:16.45pt;z-index:251662336"/>
        </w:pict>
      </w:r>
      <w:r w:rsidR="00745559" w:rsidRPr="00C91158">
        <w:rPr>
          <w:rFonts w:ascii="Times New Roman" w:hAnsi="Times New Roman" w:cs="Times New Roman"/>
          <w:sz w:val="24"/>
          <w:szCs w:val="24"/>
        </w:rPr>
        <w:t>80см – 60см            4дм               30м           1км – 700 м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  <w:t>Контрольная работа №9</w:t>
      </w:r>
    </w:p>
    <w:p w:rsidR="00745559" w:rsidRPr="00C91158" w:rsidRDefault="00745559" w:rsidP="00745559">
      <w:pPr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</w:pPr>
      <w:r w:rsidRPr="00C91158">
        <w:rPr>
          <w:rFonts w:ascii="Times New Roman" w:eastAsia="Times New Roman" w:hAnsi="Times New Roman" w:cs="Times New Roman"/>
          <w:b/>
          <w:iCs/>
          <w:spacing w:val="-20"/>
          <w:sz w:val="24"/>
          <w:szCs w:val="24"/>
          <w:lang w:eastAsia="ru-RU"/>
        </w:rPr>
        <w:t>Вариант 2</w:t>
      </w:r>
    </w:p>
    <w:p w:rsidR="00745559" w:rsidRPr="00C91158" w:rsidRDefault="00745559" w:rsidP="00745559">
      <w:pPr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</w:pPr>
      <w:r w:rsidRPr="00C91158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1.Реши задачу.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В первый день туристы проехали 215 км, во второй – на 69 км меньше, чем в первый, а в третий – на 88 км больше, чем во второй. Сколько километров проехали туристы за три дня?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2. Вычисли в столбик.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546 + 353               548 – 435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654 + 166               644 – 336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432 + 468               543 – 177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3. Выполни деление с остатком.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42</w:t>
      </w:r>
      <w:proofErr w:type="gramStart"/>
      <w:r w:rsidRPr="00C911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1158">
        <w:rPr>
          <w:rFonts w:ascii="Times New Roman" w:hAnsi="Times New Roman" w:cs="Times New Roman"/>
          <w:sz w:val="24"/>
          <w:szCs w:val="24"/>
        </w:rPr>
        <w:t xml:space="preserve"> 9               60 : 7             51 : 7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  <w:r w:rsidRPr="00C91158">
        <w:rPr>
          <w:rFonts w:ascii="Times New Roman" w:hAnsi="Times New Roman" w:cs="Times New Roman"/>
          <w:sz w:val="24"/>
          <w:szCs w:val="24"/>
        </w:rPr>
        <w:t>4. Сравни, поставь знаки &gt; , &lt; ,  = .</w:t>
      </w:r>
    </w:p>
    <w:p w:rsidR="00745559" w:rsidRPr="00C91158" w:rsidRDefault="001036ED" w:rsidP="0074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3" style="position:absolute;left:0;text-align:left;margin-left:240.95pt;margin-top:1.45pt;width:8.7pt;height:9.75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left:0;text-align:left;margin-left:1in;margin-top:1.45pt;width:10.95pt;height:9.75pt;z-index:251664384"/>
        </w:pict>
      </w:r>
      <w:r w:rsidR="00745559" w:rsidRPr="00C91158">
        <w:rPr>
          <w:rFonts w:ascii="Times New Roman" w:hAnsi="Times New Roman" w:cs="Times New Roman"/>
          <w:sz w:val="24"/>
          <w:szCs w:val="24"/>
        </w:rPr>
        <w:t>600 м + 400 м      1 км                  50дм + 40дм          1м</w:t>
      </w:r>
    </w:p>
    <w:p w:rsidR="00745559" w:rsidRPr="00C91158" w:rsidRDefault="001036ED" w:rsidP="00745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left:0;text-align:left;margin-left:184.5pt;margin-top:2.5pt;width:15.55pt;height:10.6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1in;margin-top:2.5pt;width:10.95pt;height:10.6pt;z-index:251665408"/>
        </w:pict>
      </w:r>
      <w:r w:rsidR="00745559" w:rsidRPr="00C91158">
        <w:rPr>
          <w:rFonts w:ascii="Times New Roman" w:hAnsi="Times New Roman" w:cs="Times New Roman"/>
          <w:sz w:val="24"/>
          <w:szCs w:val="24"/>
        </w:rPr>
        <w:t>90см – 80см            3м               80м           1км – 500 м</w:t>
      </w:r>
    </w:p>
    <w:p w:rsidR="00745559" w:rsidRPr="00C91158" w:rsidRDefault="00745559" w:rsidP="00745559">
      <w:pPr>
        <w:rPr>
          <w:rFonts w:ascii="Times New Roman" w:hAnsi="Times New Roman" w:cs="Times New Roman"/>
          <w:sz w:val="24"/>
          <w:szCs w:val="24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1DC" w:rsidRPr="001D51DC" w:rsidRDefault="001D51DC" w:rsidP="001D51DC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 w:rsidRPr="001D51DC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lastRenderedPageBreak/>
        <w:t>Контрольная работа №10  по теме «Письменные приемы умножения и деления».</w:t>
      </w:r>
    </w:p>
    <w:p w:rsidR="001D51DC" w:rsidRPr="001D51DC" w:rsidRDefault="001D51DC" w:rsidP="001D51DC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 w:rsidRPr="001D51DC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>Вариант 1</w:t>
      </w:r>
    </w:p>
    <w:p w:rsidR="001D51DC" w:rsidRPr="001D51DC" w:rsidRDefault="001D51DC" w:rsidP="001D51DC">
      <w:pP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1D51DC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1.Реши задачу.</w:t>
      </w:r>
    </w:p>
    <w:p w:rsidR="001D51DC" w:rsidRPr="001D51DC" w:rsidRDefault="001D51DC" w:rsidP="001D51DC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hAnsi="Times New Roman" w:cs="Times New Roman"/>
          <w:sz w:val="28"/>
          <w:szCs w:val="28"/>
        </w:rPr>
        <w:t>В 3 мешках 150 кг картофеля, во всех поровну. Сколько килограммов картофеля в 9 таких мешках?</w:t>
      </w:r>
    </w:p>
    <w:p w:rsidR="001D51DC" w:rsidRPr="001D51DC" w:rsidRDefault="001D51DC" w:rsidP="001D51DC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hAnsi="Times New Roman" w:cs="Times New Roman"/>
          <w:sz w:val="28"/>
          <w:szCs w:val="28"/>
        </w:rPr>
        <w:t>2. Реши примеры столбиком.</w:t>
      </w:r>
    </w:p>
    <w:p w:rsidR="001D51DC" w:rsidRDefault="001D51DC" w:rsidP="001D51DC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hAnsi="Times New Roman" w:cs="Times New Roman"/>
          <w:sz w:val="28"/>
          <w:szCs w:val="28"/>
        </w:rPr>
        <w:t xml:space="preserve">67 </w:t>
      </w:r>
      <w:r w:rsidRPr="001D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1D51DC">
        <w:rPr>
          <w:rFonts w:ascii="Times New Roman" w:hAnsi="Times New Roman" w:cs="Times New Roman"/>
          <w:sz w:val="28"/>
          <w:szCs w:val="28"/>
        </w:rPr>
        <w:t xml:space="preserve">  5</w:t>
      </w:r>
      <w:r>
        <w:rPr>
          <w:rFonts w:ascii="Times New Roman" w:hAnsi="Times New Roman" w:cs="Times New Roman"/>
          <w:sz w:val="28"/>
          <w:szCs w:val="28"/>
        </w:rPr>
        <w:t xml:space="preserve">           936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1D51DC" w:rsidRPr="001D51DC" w:rsidRDefault="001D51DC" w:rsidP="001D51DC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hAnsi="Times New Roman" w:cs="Times New Roman"/>
          <w:sz w:val="28"/>
          <w:szCs w:val="28"/>
        </w:rPr>
        <w:t xml:space="preserve">280 </w:t>
      </w:r>
      <w:r w:rsidRPr="001D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816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</w:p>
    <w:p w:rsidR="001D51DC" w:rsidRPr="001D51DC" w:rsidRDefault="00B46A0B" w:rsidP="001D51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Выполни действия</w:t>
      </w:r>
      <w:r w:rsidR="001D51DC" w:rsidRPr="001D51DC">
        <w:rPr>
          <w:rFonts w:ascii="Times New Roman" w:hAnsi="Times New Roman" w:cs="Times New Roman"/>
          <w:sz w:val="28"/>
          <w:szCs w:val="28"/>
        </w:rPr>
        <w:t>.</w:t>
      </w:r>
    </w:p>
    <w:p w:rsidR="001D51DC" w:rsidRDefault="00B46A0B" w:rsidP="001D51D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B46A0B">
        <w:rPr>
          <w:rFonts w:ascii="Times New Roman" w:hAnsi="Times New Roman" w:cs="Times New Roman"/>
          <w:sz w:val="28"/>
          <w:szCs w:val="28"/>
        </w:rPr>
        <w:t xml:space="preserve"> </w:t>
      </w:r>
      <w:r w:rsidR="001D51DC" w:rsidRPr="001D5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+ 450  </w:t>
      </w:r>
      <w:r w:rsidR="001D51DC" w:rsidRPr="001D51D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16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120</w:t>
      </w:r>
    </w:p>
    <w:p w:rsidR="00B46A0B" w:rsidRDefault="00B46A0B" w:rsidP="001D51D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130 + 120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         900 – 570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</w:p>
    <w:p w:rsidR="00B46A0B" w:rsidRPr="001D51DC" w:rsidRDefault="00B46A0B" w:rsidP="001D51DC">
      <w:pPr>
        <w:rPr>
          <w:rFonts w:ascii="Times New Roman" w:hAnsi="Times New Roman" w:cs="Times New Roman"/>
          <w:sz w:val="28"/>
          <w:szCs w:val="28"/>
        </w:rPr>
      </w:pPr>
    </w:p>
    <w:p w:rsidR="001D51DC" w:rsidRPr="001D51DC" w:rsidRDefault="00B46A0B" w:rsidP="001D51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Длины сторон прямоугольника 6 дм и 12 дм. Вычисли периметр и площадь этого прямоугольника.</w:t>
      </w:r>
    </w:p>
    <w:p w:rsidR="001D51DC" w:rsidRPr="001D51DC" w:rsidRDefault="001D51DC" w:rsidP="001D51DC">
      <w:pPr>
        <w:rPr>
          <w:rFonts w:ascii="Times New Roman" w:hAnsi="Times New Roman" w:cs="Times New Roman"/>
          <w:sz w:val="28"/>
          <w:szCs w:val="28"/>
        </w:rPr>
      </w:pPr>
    </w:p>
    <w:p w:rsidR="001D51DC" w:rsidRPr="001D51DC" w:rsidRDefault="001D51DC" w:rsidP="001D51DC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>Контрольная работа №9</w:t>
      </w:r>
    </w:p>
    <w:p w:rsidR="001D51DC" w:rsidRPr="001D51DC" w:rsidRDefault="001D51DC" w:rsidP="001D51DC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 w:rsidRPr="001D51DC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>Вариант 2</w:t>
      </w:r>
    </w:p>
    <w:p w:rsidR="001D51DC" w:rsidRPr="001D51DC" w:rsidRDefault="001D51DC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A0B" w:rsidRPr="001D51DC" w:rsidRDefault="00B46A0B" w:rsidP="00B46A0B">
      <w:pP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1D51DC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1.Реши задачу.</w:t>
      </w:r>
    </w:p>
    <w:p w:rsidR="00B46A0B" w:rsidRPr="001D51DC" w:rsidRDefault="00B46A0B" w:rsidP="00B46A0B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5 одинаковых коробках 200 брусков мела. Сколько брусков мела в 10 таких короб</w:t>
      </w:r>
      <w:r w:rsidRPr="001D51DC">
        <w:rPr>
          <w:rFonts w:ascii="Times New Roman" w:hAnsi="Times New Roman" w:cs="Times New Roman"/>
          <w:sz w:val="28"/>
          <w:szCs w:val="28"/>
        </w:rPr>
        <w:t>ках?</w:t>
      </w:r>
    </w:p>
    <w:p w:rsidR="00B46A0B" w:rsidRPr="001D51DC" w:rsidRDefault="00B46A0B" w:rsidP="00B46A0B">
      <w:pPr>
        <w:rPr>
          <w:rFonts w:ascii="Times New Roman" w:hAnsi="Times New Roman" w:cs="Times New Roman"/>
          <w:sz w:val="28"/>
          <w:szCs w:val="28"/>
        </w:rPr>
      </w:pPr>
      <w:r w:rsidRPr="001D51DC">
        <w:rPr>
          <w:rFonts w:ascii="Times New Roman" w:hAnsi="Times New Roman" w:cs="Times New Roman"/>
          <w:sz w:val="28"/>
          <w:szCs w:val="28"/>
        </w:rPr>
        <w:t>2. Реши примеры столбиком.</w:t>
      </w:r>
    </w:p>
    <w:p w:rsidR="00B46A0B" w:rsidRDefault="00B46A0B" w:rsidP="00B46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Pr="001D51DC">
        <w:rPr>
          <w:rFonts w:ascii="Times New Roman" w:hAnsi="Times New Roman" w:cs="Times New Roman"/>
          <w:sz w:val="28"/>
          <w:szCs w:val="28"/>
        </w:rPr>
        <w:t xml:space="preserve"> </w:t>
      </w:r>
      <w:r w:rsidRPr="001D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6           954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46A0B" w:rsidRPr="001D51DC" w:rsidRDefault="00B46A0B" w:rsidP="00B46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1D51DC">
        <w:rPr>
          <w:rFonts w:ascii="Times New Roman" w:hAnsi="Times New Roman" w:cs="Times New Roman"/>
          <w:sz w:val="28"/>
          <w:szCs w:val="28"/>
        </w:rPr>
        <w:t xml:space="preserve">0 </w:t>
      </w:r>
      <w:r w:rsidRPr="001D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2          535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</w:t>
      </w:r>
    </w:p>
    <w:p w:rsidR="00B46A0B" w:rsidRPr="001D51DC" w:rsidRDefault="00B46A0B" w:rsidP="00B46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Выполни действия</w:t>
      </w:r>
      <w:r w:rsidRPr="001D51DC">
        <w:rPr>
          <w:rFonts w:ascii="Times New Roman" w:hAnsi="Times New Roman" w:cs="Times New Roman"/>
          <w:sz w:val="28"/>
          <w:szCs w:val="28"/>
        </w:rPr>
        <w:t>.</w:t>
      </w:r>
    </w:p>
    <w:p w:rsidR="00B46A0B" w:rsidRDefault="00B46A0B" w:rsidP="00B46A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B46A0B">
        <w:rPr>
          <w:rFonts w:ascii="Times New Roman" w:hAnsi="Times New Roman" w:cs="Times New Roman"/>
          <w:sz w:val="28"/>
          <w:szCs w:val="28"/>
        </w:rPr>
        <w:t xml:space="preserve"> </w:t>
      </w:r>
      <w:r w:rsidRPr="001D5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+ 380  </w:t>
      </w:r>
      <w:r w:rsidRPr="001D51D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98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14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130</w:t>
      </w:r>
    </w:p>
    <w:p w:rsidR="00B46A0B" w:rsidRDefault="00B46A0B" w:rsidP="00B46A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120 + 240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         600 – 750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</w:p>
    <w:p w:rsidR="00B46A0B" w:rsidRPr="001D51DC" w:rsidRDefault="00B46A0B" w:rsidP="00B46A0B">
      <w:pPr>
        <w:rPr>
          <w:rFonts w:ascii="Times New Roman" w:hAnsi="Times New Roman" w:cs="Times New Roman"/>
          <w:sz w:val="28"/>
          <w:szCs w:val="28"/>
        </w:rPr>
      </w:pPr>
    </w:p>
    <w:p w:rsidR="00B46A0B" w:rsidRPr="001D51DC" w:rsidRDefault="00B46A0B" w:rsidP="00B46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Длины сторон прямоугольного садового участка  5 м и 16 м. Вычисли периметр и площадь этого участка.</w:t>
      </w:r>
    </w:p>
    <w:p w:rsidR="001D51DC" w:rsidRPr="001D51DC" w:rsidRDefault="001D51DC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1DC" w:rsidRDefault="001D51DC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1DC" w:rsidRDefault="006D1E06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 в 3 классе</w:t>
      </w:r>
    </w:p>
    <w:p w:rsidR="007801D8" w:rsidRPr="001D51DC" w:rsidRDefault="007801D8" w:rsidP="007801D8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 w:rsidRPr="001D51DC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>Вариант 1</w:t>
      </w:r>
    </w:p>
    <w:p w:rsidR="007801D8" w:rsidRDefault="007801D8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E06" w:rsidRDefault="006D1E06" w:rsidP="006D1E06">
      <w:pPr>
        <w:pStyle w:val="a3"/>
        <w:numPr>
          <w:ilvl w:val="0"/>
          <w:numId w:val="40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Вычисли.</w:t>
      </w:r>
    </w:p>
    <w:p w:rsidR="006D1E06" w:rsidRPr="00E0784E" w:rsidRDefault="006D1E06" w:rsidP="006D1E06">
      <w:pPr>
        <w:pStyle w:val="a3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75</w:t>
      </w:r>
      <w:proofErr w:type="gramStart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5              203 </w:t>
      </w:r>
      <w:r w:rsidRPr="00E07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4          34 : 5</w:t>
      </w:r>
    </w:p>
    <w:p w:rsidR="006D1E06" w:rsidRPr="00E0784E" w:rsidRDefault="006D1E06" w:rsidP="006D1E06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33</w:t>
      </w:r>
      <w:proofErr w:type="gramStart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             900 : 30        213 : 7</w:t>
      </w:r>
    </w:p>
    <w:p w:rsidR="006D1E06" w:rsidRPr="00E0784E" w:rsidRDefault="006D1E06" w:rsidP="006D1E06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23 </w:t>
      </w:r>
      <w:r w:rsidRPr="00E07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4              760</w:t>
      </w:r>
      <w:proofErr w:type="gramStart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</w:t>
      </w:r>
      <w:r w:rsidR="00E0784E"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305 : 10</w:t>
      </w:r>
    </w:p>
    <w:p w:rsidR="001D51DC" w:rsidRDefault="00E0784E" w:rsidP="00E0784E">
      <w:pPr>
        <w:pStyle w:val="a3"/>
        <w:numPr>
          <w:ilvl w:val="0"/>
          <w:numId w:val="40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 вычисления столбиком.</w:t>
      </w:r>
    </w:p>
    <w:p w:rsidR="00E0784E" w:rsidRDefault="00E0784E" w:rsidP="00E0784E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345 + 267              816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</w:t>
      </w:r>
    </w:p>
    <w:p w:rsidR="00E0784E" w:rsidRDefault="00E0784E" w:rsidP="00E0784E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610 – 345              134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E0784E" w:rsidRDefault="00E0784E" w:rsidP="00E0784E">
      <w:pPr>
        <w:pStyle w:val="a3"/>
        <w:numPr>
          <w:ilvl w:val="0"/>
          <w:numId w:val="40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Ширина прямоугольника 6 см, а длина – на 2 см больше. 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Начерти этот прямоугольник.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Найди его периметр и площадь.</w:t>
      </w:r>
    </w:p>
    <w:p w:rsidR="00E0784E" w:rsidRDefault="00E0784E" w:rsidP="00E0784E">
      <w:pPr>
        <w:pStyle w:val="a3"/>
        <w:numPr>
          <w:ilvl w:val="0"/>
          <w:numId w:val="40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 задачу.</w:t>
      </w:r>
    </w:p>
    <w:p w:rsidR="00E0784E" w:rsidRDefault="00E0784E" w:rsidP="00E0784E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магазине было 115 белых гвоздик и 68 красных. Из них сделали букеты по 3 гвоздики. Сколько букетов получилось?</w:t>
      </w:r>
    </w:p>
    <w:p w:rsidR="00E0784E" w:rsidRPr="00E0784E" w:rsidRDefault="007801D8" w:rsidP="00E0784E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Сравни, поставь знаки &gt;, &lt;</w:t>
      </w:r>
      <w:r w:rsidR="00E0784E" w:rsidRPr="00E0784E">
        <w:rPr>
          <w:rFonts w:ascii="Times New Roman" w:hAnsi="Times New Roman" w:cs="Times New Roman"/>
          <w:sz w:val="28"/>
          <w:szCs w:val="28"/>
        </w:rPr>
        <w:t>,  =</w:t>
      </w:r>
      <w:proofErr w:type="gramStart"/>
      <w:r w:rsidR="00E0784E" w:rsidRPr="00E0784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0784E" w:rsidRDefault="001036ED" w:rsidP="00E0784E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5" type="#_x0000_t120" style="position:absolute;left:0;text-align:left;margin-left:208.8pt;margin-top:2.8pt;width:10.5pt;height:12pt;z-index:251671552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2" type="#_x0000_t120" style="position:absolute;left:0;text-align:left;margin-left:61.8pt;margin-top:2.8pt;width:10.5pt;height:12pt;z-index:251668480"/>
        </w:pict>
      </w:r>
      <w:r w:rsid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кг     532 г                     3дм       200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</w:t>
      </w:r>
    </w:p>
    <w:p w:rsidR="00E0784E" w:rsidRDefault="001036ED" w:rsidP="00E0784E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6" type="#_x0000_t120" style="position:absolute;left:0;text-align:left;margin-left:242.55pt;margin-top:2.45pt;width:10.5pt;height:12pt;z-index:251672576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3" type="#_x0000_t120" style="position:absolute;left:0;text-align:left;margin-left:89.55pt;margin-top:2.45pt;width:10.5pt;height:12pt;z-index:251669504"/>
        </w:pict>
      </w:r>
      <w:r w:rsid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м 2 дм      25 дм           6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 3 см       630 мм</w:t>
      </w:r>
    </w:p>
    <w:p w:rsidR="00E0784E" w:rsidRPr="00E0784E" w:rsidRDefault="001036ED" w:rsidP="00E0784E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7" type="#_x0000_t120" style="position:absolute;left:0;text-align:left;margin-left:202.05pt;margin-top:3.6pt;width:10.5pt;height:12pt;z-index:251673600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4" type="#_x0000_t120" style="position:absolute;left:0;text-align:left;margin-left:72.3pt;margin-top:3.6pt;width:10.5pt;height:12pt;z-index:251670528"/>
        </w:pict>
      </w:r>
      <w:r w:rsid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1сут.   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23ч                  3ч   </w:t>
      </w:r>
      <w:r w:rsid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120 мин</w:t>
      </w:r>
    </w:p>
    <w:p w:rsidR="001D51DC" w:rsidRPr="001D51DC" w:rsidRDefault="001D51DC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1DC" w:rsidRPr="001D51DC" w:rsidRDefault="001D51DC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1DC" w:rsidRPr="001D51DC" w:rsidRDefault="001D51DC" w:rsidP="001D51DC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Pr="001D51DC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Pr="001D51DC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1D8" w:rsidRPr="001D51DC" w:rsidRDefault="007801D8" w:rsidP="007801D8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>Вариант 2</w:t>
      </w:r>
    </w:p>
    <w:p w:rsidR="007801D8" w:rsidRDefault="007801D8" w:rsidP="007801D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1D8" w:rsidRDefault="007801D8" w:rsidP="007801D8">
      <w:pPr>
        <w:pStyle w:val="a3"/>
        <w:numPr>
          <w:ilvl w:val="0"/>
          <w:numId w:val="41"/>
        </w:num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Вычисли.</w:t>
      </w:r>
    </w:p>
    <w:p w:rsidR="007801D8" w:rsidRPr="00E0784E" w:rsidRDefault="007801D8" w:rsidP="007801D8">
      <w:pPr>
        <w:pStyle w:val="a3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105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5              305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07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         53 : 7</w:t>
      </w:r>
    </w:p>
    <w:p w:rsidR="007801D8" w:rsidRPr="00E0784E" w:rsidRDefault="007801D8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66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6              1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 : 5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243 : 8</w:t>
      </w:r>
    </w:p>
    <w:p w:rsidR="007801D8" w:rsidRPr="00E0784E" w:rsidRDefault="007801D8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07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4              9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60</w:t>
      </w:r>
      <w:proofErr w:type="gramStart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E07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05 : 10</w:t>
      </w:r>
    </w:p>
    <w:p w:rsidR="007801D8" w:rsidRDefault="007801D8" w:rsidP="007801D8">
      <w:pPr>
        <w:pStyle w:val="a3"/>
        <w:numPr>
          <w:ilvl w:val="0"/>
          <w:numId w:val="41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 вычисления столбиком.</w:t>
      </w:r>
    </w:p>
    <w:p w:rsidR="007801D8" w:rsidRDefault="007801D8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438 + 178              714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</w:t>
      </w:r>
    </w:p>
    <w:p w:rsidR="007801D8" w:rsidRDefault="007801D8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712 – 333              258 </w:t>
      </w:r>
      <w:r w:rsidRPr="00B46A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</w:t>
      </w:r>
    </w:p>
    <w:p w:rsidR="007801D8" w:rsidRDefault="007801D8" w:rsidP="007801D8">
      <w:pPr>
        <w:pStyle w:val="a3"/>
        <w:numPr>
          <w:ilvl w:val="0"/>
          <w:numId w:val="41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Длина прямоугольника 7 см, а ширина – на 2 см меньше. Начерти этот прямоугольник. Найди его периметр и площадь.</w:t>
      </w:r>
    </w:p>
    <w:p w:rsidR="007801D8" w:rsidRDefault="007801D8" w:rsidP="007801D8">
      <w:pPr>
        <w:pStyle w:val="a3"/>
        <w:numPr>
          <w:ilvl w:val="0"/>
          <w:numId w:val="41"/>
        </w:num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 задачу.</w:t>
      </w:r>
    </w:p>
    <w:p w:rsidR="007801D8" w:rsidRDefault="007801D8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одной грядки собрали 345 кг моркови, а с другой – 258 кг. Всю морковь разложили в мешки по 9 кг. Сколько мешков потребовалось?</w:t>
      </w:r>
    </w:p>
    <w:p w:rsidR="007801D8" w:rsidRPr="00E0784E" w:rsidRDefault="007801D8" w:rsidP="007801D8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Сравни, поставь знаки &gt;, &lt;</w:t>
      </w:r>
      <w:r w:rsidRPr="00E0784E">
        <w:rPr>
          <w:rFonts w:ascii="Times New Roman" w:hAnsi="Times New Roman" w:cs="Times New Roman"/>
          <w:sz w:val="28"/>
          <w:szCs w:val="28"/>
        </w:rPr>
        <w:t>,  = .</w:t>
      </w:r>
    </w:p>
    <w:p w:rsidR="007801D8" w:rsidRDefault="001036ED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51" type="#_x0000_t120" style="position:absolute;left:0;text-align:left;margin-left:219.3pt;margin-top:2.8pt;width:10.5pt;height:12pt;z-index:251678720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8" type="#_x0000_t120" style="position:absolute;left:0;text-align:left;margin-left:72.3pt;margin-top:2.8pt;width:10.5pt;height:12pt;z-index:251675648"/>
        </w:pic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300 г       1 кг                     6 дм       600 см</w:t>
      </w:r>
    </w:p>
    <w:p w:rsidR="007801D8" w:rsidRDefault="001036ED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52" type="#_x0000_t120" style="position:absolute;left:0;text-align:left;margin-left:242.55pt;margin-top:2.45pt;width:10.5pt;height:12pt;z-index:251679744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49" type="#_x0000_t120" style="position:absolute;left:0;text-align:left;margin-left:89.55pt;margin-top:2.45pt;width:10.5pt;height:12pt;z-index:251676672"/>
        </w:pic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 м 3 дм      66 дм           3 дм 2 см       32</w:t>
      </w:r>
      <w:r w:rsidR="00A377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 с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</w:p>
    <w:p w:rsidR="007801D8" w:rsidRPr="00E0784E" w:rsidRDefault="001036ED" w:rsidP="007801D8">
      <w:pPr>
        <w:pStyle w:val="a3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53" type="#_x0000_t120" style="position:absolute;left:0;text-align:left;margin-left:237.3pt;margin-top:3.6pt;width:10.5pt;height:12pt;z-index:251680768"/>
        </w:pict>
      </w: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50" type="#_x0000_t120" style="position:absolute;left:0;text-align:left;margin-left:72.3pt;margin-top:3.6pt;width:10.5pt;height:12pt;z-index:251677696"/>
        </w:pict>
      </w:r>
      <w:r w:rsidR="00A377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сут.   </w:t>
      </w:r>
      <w:r w:rsidR="00A377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40ч                  100 мин</w:t>
      </w:r>
      <w:r w:rsidR="00780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A377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1ч</w:t>
      </w:r>
    </w:p>
    <w:p w:rsidR="007801D8" w:rsidRPr="001D51DC" w:rsidRDefault="007801D8" w:rsidP="007801D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1D8" w:rsidRPr="001D51DC" w:rsidRDefault="007801D8" w:rsidP="007801D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5559" w:rsidRPr="001D51DC" w:rsidRDefault="00745559" w:rsidP="00C6504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2FBE" w:rsidRDefault="00572FBE" w:rsidP="000F6219">
      <w:pPr>
        <w:tabs>
          <w:tab w:val="left" w:pos="7112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219" w:rsidRPr="0040369C" w:rsidRDefault="000F6219" w:rsidP="000F6219">
      <w:pPr>
        <w:tabs>
          <w:tab w:val="left" w:pos="711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>Оценка письменных работ  по математике</w:t>
      </w:r>
    </w:p>
    <w:p w:rsidR="000F6219" w:rsidRPr="0040369C" w:rsidRDefault="000F6219" w:rsidP="000F6219">
      <w:pPr>
        <w:tabs>
          <w:tab w:val="left" w:pos="7112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Контрольная работа: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Работа, состоящая из примеров: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«5»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 работа без ошибок.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–1 грубая и 1–2 негрубые ошибки.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 2–3 грубые и 1–2 негрубые ошибки или 3 и более негрубых ошибки.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 4 и более грубых ошибок.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Работа, состоящая из задач: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«5»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 ставится за работу без ошибок.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 1–2 негрубых ошибки.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 1 грубая и 3–4 негрубые ошибки.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40369C">
        <w:rPr>
          <w:rFonts w:ascii="Times New Roman" w:hAnsi="Times New Roman" w:cs="Times New Roman"/>
          <w:sz w:val="24"/>
          <w:szCs w:val="24"/>
        </w:rPr>
        <w:t xml:space="preserve">– 2 и более грубых ошибки.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</w:p>
    <w:p w:rsidR="000F6219" w:rsidRPr="0040369C" w:rsidRDefault="000F6219" w:rsidP="000F6219">
      <w:pPr>
        <w:shd w:val="clear" w:color="auto" w:fill="FFFFFF"/>
        <w:ind w:right="24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iCs/>
          <w:color w:val="000000"/>
          <w:w w:val="104"/>
          <w:sz w:val="24"/>
          <w:szCs w:val="24"/>
          <w:u w:val="single"/>
        </w:rPr>
        <w:t>Комбинированная работа</w:t>
      </w:r>
      <w:r w:rsidRPr="0040369C">
        <w:rPr>
          <w:rFonts w:ascii="Times New Roman" w:hAnsi="Times New Roman" w:cs="Times New Roman"/>
          <w:b/>
          <w:bCs/>
          <w:iCs/>
          <w:color w:val="000000"/>
          <w:w w:val="104"/>
          <w:sz w:val="24"/>
          <w:szCs w:val="24"/>
        </w:rPr>
        <w:t xml:space="preserve"> (1 задача, примеры и задание другого вида) </w:t>
      </w:r>
    </w:p>
    <w:p w:rsidR="000F6219" w:rsidRPr="0040369C" w:rsidRDefault="000F6219" w:rsidP="000F6219">
      <w:pPr>
        <w:shd w:val="clear" w:color="auto" w:fill="FFFFFF"/>
        <w:ind w:right="2419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w w:val="104"/>
          <w:sz w:val="24"/>
          <w:szCs w:val="24"/>
        </w:rPr>
        <w:t>Оценка "5"</w:t>
      </w:r>
      <w:r w:rsidRPr="0040369C"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 ставится: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вся работа выполнена безошибочно и нет исправлений;</w:t>
      </w:r>
    </w:p>
    <w:p w:rsidR="000F6219" w:rsidRPr="0040369C" w:rsidRDefault="000F6219" w:rsidP="000F6219">
      <w:pPr>
        <w:shd w:val="clear" w:color="auto" w:fill="FFFFFF"/>
        <w:ind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"4"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ставится: </w:t>
      </w:r>
      <w:r w:rsidRPr="0040369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допущены </w:t>
      </w:r>
      <w:r w:rsidRPr="0040369C">
        <w:rPr>
          <w:rFonts w:ascii="Times New Roman" w:hAnsi="Times New Roman" w:cs="Times New Roman"/>
          <w:color w:val="000000"/>
          <w:spacing w:val="5"/>
          <w:sz w:val="24"/>
          <w:szCs w:val="24"/>
        </w:rPr>
        <w:t>1-2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вычислительные ошибки. </w:t>
      </w:r>
    </w:p>
    <w:p w:rsidR="000F6219" w:rsidRPr="0040369C" w:rsidRDefault="000F6219" w:rsidP="000F6219">
      <w:pPr>
        <w:shd w:val="clear" w:color="auto" w:fill="FFFFFF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Оценка "3"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ставится: допущены ошибки в ходе решения задачи при правильном выполнении всех остальных заданий   или допущены 3-4 вычислительные ошибки, при этом ход решения задачи должен быть верным.</w:t>
      </w:r>
    </w:p>
    <w:p w:rsidR="000F6219" w:rsidRPr="0040369C" w:rsidRDefault="000F6219" w:rsidP="000F6219">
      <w:pPr>
        <w:pStyle w:val="2"/>
        <w:spacing w:after="0" w:line="240" w:lineRule="auto"/>
        <w:jc w:val="both"/>
      </w:pPr>
      <w:r w:rsidRPr="0040369C">
        <w:rPr>
          <w:b/>
          <w:bCs/>
          <w:color w:val="000000"/>
        </w:rPr>
        <w:t>Оценка "2"</w:t>
      </w:r>
      <w:r w:rsidRPr="0040369C">
        <w:rPr>
          <w:color w:val="000000"/>
        </w:rPr>
        <w:t xml:space="preserve"> ставится: </w:t>
      </w:r>
      <w:r w:rsidRPr="0040369C">
        <w:rPr>
          <w:color w:val="000000"/>
          <w:spacing w:val="-4"/>
        </w:rPr>
        <w:t xml:space="preserve">допущены ошибки в ходе решения задачи и хотя бы одна вычислительная ошибка </w:t>
      </w:r>
      <w:r w:rsidRPr="0040369C">
        <w:t>или  при решении задачи и примеров допущено более 5   вычислительных ошибок.</w:t>
      </w:r>
    </w:p>
    <w:p w:rsidR="000F6219" w:rsidRPr="0040369C" w:rsidRDefault="000F6219" w:rsidP="000F6219">
      <w:pPr>
        <w:pStyle w:val="2"/>
        <w:spacing w:after="0" w:line="240" w:lineRule="auto"/>
        <w:jc w:val="both"/>
      </w:pPr>
    </w:p>
    <w:p w:rsidR="000F6219" w:rsidRPr="0040369C" w:rsidRDefault="000F6219" w:rsidP="000F6219">
      <w:pPr>
        <w:shd w:val="clear" w:color="auto" w:fill="FFFFFF"/>
        <w:ind w:right="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iCs/>
          <w:color w:val="000000"/>
          <w:w w:val="101"/>
          <w:sz w:val="24"/>
          <w:szCs w:val="24"/>
          <w:u w:val="single"/>
        </w:rPr>
        <w:t xml:space="preserve">Комбинированная работа </w:t>
      </w:r>
      <w:r w:rsidRPr="0040369C">
        <w:rPr>
          <w:rFonts w:ascii="Times New Roman" w:hAnsi="Times New Roman" w:cs="Times New Roman"/>
          <w:b/>
          <w:bCs/>
          <w:iCs/>
          <w:color w:val="000000"/>
          <w:w w:val="101"/>
          <w:sz w:val="24"/>
          <w:szCs w:val="24"/>
        </w:rPr>
        <w:t xml:space="preserve">(2 задачи и примеры) </w:t>
      </w:r>
    </w:p>
    <w:p w:rsidR="000F6219" w:rsidRPr="0040369C" w:rsidRDefault="000F6219" w:rsidP="000F6219">
      <w:pPr>
        <w:shd w:val="clear" w:color="auto" w:fill="FFFFFF"/>
        <w:ind w:right="2822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Оценка 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>"5" ставится: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вся работа выполнена безошибочно и нет исправлений.</w:t>
      </w:r>
    </w:p>
    <w:p w:rsidR="000F6219" w:rsidRPr="0040369C" w:rsidRDefault="000F6219" w:rsidP="000F6219">
      <w:pPr>
        <w:shd w:val="clear" w:color="auto" w:fill="FFFFFF"/>
        <w:ind w:right="2419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Оценка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>"4" ставится: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допущены 1-2 вычислительные ошибки. </w:t>
      </w:r>
    </w:p>
    <w:p w:rsidR="000F6219" w:rsidRPr="0040369C" w:rsidRDefault="000F6219" w:rsidP="000F6219">
      <w:pPr>
        <w:shd w:val="clear" w:color="auto" w:fill="FFFFFF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Оценка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>"3" ставится: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допущены ошибки в ходе решения одной из задач </w:t>
      </w:r>
      <w:r w:rsidRPr="0040369C">
        <w:rPr>
          <w:rFonts w:ascii="Times New Roman" w:hAnsi="Times New Roman" w:cs="Times New Roman"/>
          <w:color w:val="000000"/>
          <w:spacing w:val="18"/>
          <w:sz w:val="24"/>
          <w:szCs w:val="24"/>
        </w:rPr>
        <w:t>или</w:t>
      </w:r>
    </w:p>
    <w:p w:rsidR="000F6219" w:rsidRPr="0040369C" w:rsidRDefault="000F6219" w:rsidP="000F6219">
      <w:pPr>
        <w:shd w:val="clear" w:color="auto" w:fill="FFFFFF"/>
        <w:tabs>
          <w:tab w:val="num" w:pos="720"/>
        </w:tabs>
        <w:ind w:left="720" w:right="2822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         допущены 3-4 вычислительные ошибки. </w:t>
      </w:r>
    </w:p>
    <w:p w:rsidR="000F6219" w:rsidRPr="0040369C" w:rsidRDefault="000F6219" w:rsidP="000F6219">
      <w:pPr>
        <w:shd w:val="clear" w:color="auto" w:fill="FFFFFF"/>
        <w:ind w:right="-143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Оценка 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"2" ставится: 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допущены ошибки в ходе решения 2-ух задач   или </w:t>
      </w:r>
    </w:p>
    <w:p w:rsidR="000F6219" w:rsidRPr="0040369C" w:rsidRDefault="000F6219" w:rsidP="000F6219">
      <w:pPr>
        <w:shd w:val="clear" w:color="auto" w:fill="FFFFFF"/>
        <w:ind w:right="24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</w:t>
      </w:r>
      <w:r w:rsidRPr="0040369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-    допущена ошибка в ходе решения одной задачи и 3-4 вычислительные </w:t>
      </w:r>
      <w:r w:rsidRPr="0040369C">
        <w:rPr>
          <w:rFonts w:ascii="Times New Roman" w:hAnsi="Times New Roman" w:cs="Times New Roman"/>
          <w:color w:val="000000"/>
          <w:spacing w:val="14"/>
          <w:sz w:val="24"/>
          <w:szCs w:val="24"/>
        </w:rPr>
        <w:t>ошибки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6219" w:rsidRPr="0040369C" w:rsidRDefault="000F6219" w:rsidP="000F6219">
      <w:pPr>
        <w:shd w:val="clear" w:color="auto" w:fill="FFFFFF"/>
        <w:ind w:right="24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Грубые ошибки: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40369C">
        <w:rPr>
          <w:rFonts w:ascii="Times New Roman" w:hAnsi="Times New Roman" w:cs="Times New Roman"/>
          <w:sz w:val="24"/>
          <w:szCs w:val="24"/>
        </w:rPr>
        <w:t xml:space="preserve">Вычислительные ошибки в примерах и задачах.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40369C">
        <w:rPr>
          <w:rFonts w:ascii="Times New Roman" w:hAnsi="Times New Roman" w:cs="Times New Roman"/>
          <w:sz w:val="24"/>
          <w:szCs w:val="24"/>
        </w:rPr>
        <w:t xml:space="preserve">Ошибки на незнание порядка выполнения арифметических действий.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40369C">
        <w:rPr>
          <w:rFonts w:ascii="Times New Roman" w:hAnsi="Times New Roman" w:cs="Times New Roman"/>
          <w:sz w:val="24"/>
          <w:szCs w:val="24"/>
        </w:rPr>
        <w:t xml:space="preserve">Неправильное решение задачи (пропуск действия, неправильный выбор действий, лишние действия).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40369C">
        <w:rPr>
          <w:rFonts w:ascii="Times New Roman" w:hAnsi="Times New Roman" w:cs="Times New Roman"/>
          <w:sz w:val="24"/>
          <w:szCs w:val="24"/>
        </w:rPr>
        <w:t xml:space="preserve">Не решенная до конца задача или пример.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40369C">
        <w:rPr>
          <w:rFonts w:ascii="Times New Roman" w:hAnsi="Times New Roman" w:cs="Times New Roman"/>
          <w:sz w:val="24"/>
          <w:szCs w:val="24"/>
        </w:rPr>
        <w:t xml:space="preserve">Невыполненное задание.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sz w:val="24"/>
          <w:szCs w:val="24"/>
        </w:rPr>
        <w:t>6. Ошибки при выполнении чертежа.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Негрубые ошибки: </w:t>
      </w:r>
      <w:r w:rsidRPr="00403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40369C">
        <w:rPr>
          <w:rFonts w:ascii="Times New Roman" w:hAnsi="Times New Roman" w:cs="Times New Roman"/>
          <w:sz w:val="24"/>
          <w:szCs w:val="24"/>
        </w:rPr>
        <w:t>Неверно сформулированный ответ задачи.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40369C">
        <w:rPr>
          <w:rFonts w:ascii="Times New Roman" w:hAnsi="Times New Roman" w:cs="Times New Roman"/>
          <w:sz w:val="24"/>
          <w:szCs w:val="24"/>
        </w:rPr>
        <w:t>Неправильное списывание данных (чисел, знаков).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sz w:val="24"/>
          <w:szCs w:val="24"/>
        </w:rPr>
        <w:t xml:space="preserve">3.Недоведение до конца преобразований.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sz w:val="24"/>
          <w:szCs w:val="24"/>
        </w:rPr>
        <w:t>4.Нерациональный прием вычислений.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sz w:val="24"/>
          <w:szCs w:val="24"/>
        </w:rPr>
        <w:t>5. Неправильно поставленный вопрос к действию при решении задачи.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sz w:val="24"/>
          <w:szCs w:val="24"/>
        </w:rPr>
        <w:t xml:space="preserve">  За грамматические ошибки, допущенные в работе, оценка по математике не снижается.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  <w:r w:rsidRPr="0040369C">
        <w:rPr>
          <w:rFonts w:ascii="Times New Roman" w:hAnsi="Times New Roman" w:cs="Times New Roman"/>
          <w:sz w:val="24"/>
          <w:szCs w:val="24"/>
        </w:rPr>
        <w:t xml:space="preserve">За неряшливо оформленную работу  оценка по математике может быть  снижается на 1 балл, но не ниже «3». </w:t>
      </w:r>
    </w:p>
    <w:p w:rsidR="000F6219" w:rsidRPr="0040369C" w:rsidRDefault="000F6219" w:rsidP="000F6219">
      <w:pPr>
        <w:rPr>
          <w:rFonts w:ascii="Times New Roman" w:hAnsi="Times New Roman" w:cs="Times New Roman"/>
          <w:sz w:val="24"/>
          <w:szCs w:val="24"/>
        </w:rPr>
      </w:pPr>
    </w:p>
    <w:p w:rsidR="001934DB" w:rsidRPr="001934DB" w:rsidRDefault="001934DB" w:rsidP="001934DB">
      <w:pPr>
        <w:rPr>
          <w:rFonts w:ascii="Times New Roman" w:hAnsi="Times New Roman" w:cs="Times New Roman"/>
          <w:sz w:val="28"/>
          <w:szCs w:val="28"/>
        </w:rPr>
      </w:pPr>
    </w:p>
    <w:sectPr w:rsidR="001934DB" w:rsidRPr="001934DB" w:rsidSect="006B343E">
      <w:pgSz w:w="11909" w:h="16834"/>
      <w:pgMar w:top="709" w:right="1440" w:bottom="851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2715B99"/>
    <w:multiLevelType w:val="hybridMultilevel"/>
    <w:tmpl w:val="8E98E668"/>
    <w:lvl w:ilvl="0" w:tplc="242AD3EC">
      <w:start w:val="56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A22D42"/>
    <w:multiLevelType w:val="hybridMultilevel"/>
    <w:tmpl w:val="CBCAAF6E"/>
    <w:lvl w:ilvl="0" w:tplc="D0FCDE04">
      <w:start w:val="6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E43B4"/>
    <w:multiLevelType w:val="hybridMultilevel"/>
    <w:tmpl w:val="2B66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2818C1"/>
    <w:multiLevelType w:val="hybridMultilevel"/>
    <w:tmpl w:val="08F4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836879"/>
    <w:multiLevelType w:val="hybridMultilevel"/>
    <w:tmpl w:val="F9D4BF0A"/>
    <w:lvl w:ilvl="0" w:tplc="BB8EAAE8">
      <w:start w:val="8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0E11A1"/>
    <w:multiLevelType w:val="hybridMultilevel"/>
    <w:tmpl w:val="ECD2C47E"/>
    <w:lvl w:ilvl="0" w:tplc="69A2E940">
      <w:start w:val="5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203C66"/>
    <w:multiLevelType w:val="hybridMultilevel"/>
    <w:tmpl w:val="39061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F287E"/>
    <w:multiLevelType w:val="hybridMultilevel"/>
    <w:tmpl w:val="55840DB4"/>
    <w:lvl w:ilvl="0" w:tplc="5EE0552E">
      <w:start w:val="800"/>
      <w:numFmt w:val="decimal"/>
      <w:lvlText w:val="%1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7586"/>
    <w:multiLevelType w:val="hybridMultilevel"/>
    <w:tmpl w:val="39061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B4782C"/>
    <w:multiLevelType w:val="hybridMultilevel"/>
    <w:tmpl w:val="19809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471BC2"/>
    <w:multiLevelType w:val="hybridMultilevel"/>
    <w:tmpl w:val="B83C7DF8"/>
    <w:lvl w:ilvl="0" w:tplc="181A2624">
      <w:start w:val="7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DC1AA2"/>
    <w:multiLevelType w:val="hybridMultilevel"/>
    <w:tmpl w:val="1BC22B06"/>
    <w:lvl w:ilvl="0" w:tplc="04BCE2E6">
      <w:start w:val="28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3521B"/>
    <w:multiLevelType w:val="hybridMultilevel"/>
    <w:tmpl w:val="6F6600E8"/>
    <w:lvl w:ilvl="0" w:tplc="90FE0DB0">
      <w:start w:val="2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43E29"/>
    <w:multiLevelType w:val="multilevel"/>
    <w:tmpl w:val="D528179A"/>
    <w:lvl w:ilvl="0">
      <w:start w:val="9"/>
      <w:numFmt w:val="decimal"/>
      <w:lvlText w:val="%1"/>
      <w:lvlJc w:val="left"/>
      <w:pPr>
        <w:ind w:left="36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ascii="Century Schoolbook" w:hAnsi="Century Schoolbook" w:cs="Century Schoolbook" w:hint="default"/>
        <w:color w:val="000000"/>
        <w:sz w:val="21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Century Schoolbook" w:hAnsi="Century Schoolbook" w:cs="Century Schoolbook" w:hint="default"/>
        <w:color w:val="000000"/>
        <w:sz w:val="21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Century Schoolbook" w:hAnsi="Century Schoolbook" w:cs="Century Schoolbook" w:hint="default"/>
        <w:color w:val="000000"/>
        <w:sz w:val="21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Century Schoolbook" w:hAnsi="Century Schoolbook" w:cs="Century Schoolbook" w:hint="default"/>
        <w:color w:val="000000"/>
        <w:sz w:val="21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Century Schoolbook" w:hAnsi="Century Schoolbook" w:cs="Century Schoolbook" w:hint="default"/>
        <w:color w:val="000000"/>
        <w:sz w:val="21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Century Schoolbook" w:hAnsi="Century Schoolbook" w:cs="Century Schoolbook" w:hint="default"/>
        <w:color w:val="000000"/>
        <w:sz w:val="21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Century Schoolbook" w:hAnsi="Century Schoolbook" w:cs="Century Schoolbook" w:hint="default"/>
        <w:color w:val="000000"/>
        <w:sz w:val="21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Century Schoolbook" w:hAnsi="Century Schoolbook" w:cs="Century Schoolbook" w:hint="default"/>
        <w:color w:val="000000"/>
        <w:sz w:val="21"/>
      </w:rPr>
    </w:lvl>
  </w:abstractNum>
  <w:abstractNum w:abstractNumId="19">
    <w:nsid w:val="2F1E46FC"/>
    <w:multiLevelType w:val="hybridMultilevel"/>
    <w:tmpl w:val="39061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955EE"/>
    <w:multiLevelType w:val="hybridMultilevel"/>
    <w:tmpl w:val="E4180B7C"/>
    <w:lvl w:ilvl="0" w:tplc="D354C924">
      <w:start w:val="506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7779A9"/>
    <w:multiLevelType w:val="hybridMultilevel"/>
    <w:tmpl w:val="CD5CBB16"/>
    <w:lvl w:ilvl="0" w:tplc="A37EAE42">
      <w:start w:val="35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04DB4"/>
    <w:multiLevelType w:val="hybridMultilevel"/>
    <w:tmpl w:val="7D7A0E46"/>
    <w:lvl w:ilvl="0" w:tplc="A1DE500E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120A5"/>
    <w:multiLevelType w:val="hybridMultilevel"/>
    <w:tmpl w:val="3D2C5260"/>
    <w:lvl w:ilvl="0" w:tplc="CA5CB584">
      <w:start w:val="26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300F20"/>
    <w:multiLevelType w:val="hybridMultilevel"/>
    <w:tmpl w:val="CF522042"/>
    <w:lvl w:ilvl="0" w:tplc="841A3AA2">
      <w:start w:val="27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55894"/>
    <w:multiLevelType w:val="hybridMultilevel"/>
    <w:tmpl w:val="833C251C"/>
    <w:lvl w:ilvl="0" w:tplc="3B00BBAE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8D2198"/>
    <w:multiLevelType w:val="hybridMultilevel"/>
    <w:tmpl w:val="B232C7C8"/>
    <w:lvl w:ilvl="0" w:tplc="5A06F9FA">
      <w:start w:val="478"/>
      <w:numFmt w:val="decimal"/>
      <w:lvlText w:val="%1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E4DCB"/>
    <w:multiLevelType w:val="hybridMultilevel"/>
    <w:tmpl w:val="01601766"/>
    <w:lvl w:ilvl="0" w:tplc="F56E20E2">
      <w:start w:val="526"/>
      <w:numFmt w:val="decimal"/>
      <w:lvlText w:val="%1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3001D6"/>
    <w:multiLevelType w:val="hybridMultilevel"/>
    <w:tmpl w:val="2A7428B4"/>
    <w:lvl w:ilvl="0" w:tplc="E7486C6E">
      <w:start w:val="38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8F7C63"/>
    <w:multiLevelType w:val="hybridMultilevel"/>
    <w:tmpl w:val="20A6F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263007"/>
    <w:multiLevelType w:val="hybridMultilevel"/>
    <w:tmpl w:val="20A6F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F34B2A"/>
    <w:multiLevelType w:val="multilevel"/>
    <w:tmpl w:val="85EAC704"/>
    <w:lvl w:ilvl="0">
      <w:start w:val="3"/>
      <w:numFmt w:val="decimal"/>
      <w:lvlText w:val="%1"/>
      <w:lvlJc w:val="left"/>
      <w:pPr>
        <w:ind w:left="495" w:hanging="495"/>
      </w:pPr>
      <w:rPr>
        <w:rFonts w:ascii="Century Schoolbook" w:hAnsi="Century Schoolbook" w:cs="Century Schoolbook" w:hint="default"/>
        <w:b/>
        <w:color w:val="000000"/>
        <w:sz w:val="21"/>
      </w:rPr>
    </w:lvl>
    <w:lvl w:ilvl="1">
      <w:start w:val="9"/>
      <w:numFmt w:val="decimal"/>
      <w:lvlText w:val="%1-%2"/>
      <w:lvlJc w:val="left"/>
      <w:pPr>
        <w:ind w:left="495" w:hanging="495"/>
      </w:pPr>
      <w:rPr>
        <w:rFonts w:ascii="Century Schoolbook" w:hAnsi="Century Schoolbook" w:cs="Century Schoolbook" w:hint="default"/>
        <w:b/>
        <w:color w:val="000000"/>
        <w:sz w:val="21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Century Schoolbook" w:hAnsi="Century Schoolbook" w:cs="Century Schoolbook" w:hint="default"/>
        <w:b/>
        <w:color w:val="000000"/>
        <w:sz w:val="21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Century Schoolbook" w:hAnsi="Century Schoolbook" w:cs="Century Schoolbook" w:hint="default"/>
        <w:b/>
        <w:color w:val="000000"/>
        <w:sz w:val="21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Century Schoolbook" w:hAnsi="Century Schoolbook" w:cs="Century Schoolbook" w:hint="default"/>
        <w:b/>
        <w:color w:val="000000"/>
        <w:sz w:val="21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Century Schoolbook" w:hAnsi="Century Schoolbook" w:cs="Century Schoolbook" w:hint="default"/>
        <w:b/>
        <w:color w:val="000000"/>
        <w:sz w:val="21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Century Schoolbook" w:hAnsi="Century Schoolbook" w:cs="Century Schoolbook" w:hint="default"/>
        <w:b/>
        <w:color w:val="000000"/>
        <w:sz w:val="21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Century Schoolbook" w:hAnsi="Century Schoolbook" w:cs="Century Schoolbook" w:hint="default"/>
        <w:b/>
        <w:color w:val="000000"/>
        <w:sz w:val="21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Century Schoolbook" w:hAnsi="Century Schoolbook" w:cs="Century Schoolbook" w:hint="default"/>
        <w:b/>
        <w:color w:val="000000"/>
        <w:sz w:val="21"/>
      </w:rPr>
    </w:lvl>
  </w:abstractNum>
  <w:abstractNum w:abstractNumId="32">
    <w:nsid w:val="544105F0"/>
    <w:multiLevelType w:val="hybridMultilevel"/>
    <w:tmpl w:val="B53A144C"/>
    <w:lvl w:ilvl="0" w:tplc="CC40441E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ED3C79"/>
    <w:multiLevelType w:val="hybridMultilevel"/>
    <w:tmpl w:val="98C07F4C"/>
    <w:lvl w:ilvl="0" w:tplc="AFA03E98">
      <w:start w:val="3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157A2A"/>
    <w:multiLevelType w:val="hybridMultilevel"/>
    <w:tmpl w:val="AABA1B62"/>
    <w:lvl w:ilvl="0" w:tplc="513E48F0">
      <w:start w:val="65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204575"/>
    <w:multiLevelType w:val="hybridMultilevel"/>
    <w:tmpl w:val="C688D19C"/>
    <w:lvl w:ilvl="0" w:tplc="621672A0">
      <w:start w:val="5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EC4E8A"/>
    <w:multiLevelType w:val="hybridMultilevel"/>
    <w:tmpl w:val="08F4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DC1D27"/>
    <w:multiLevelType w:val="hybridMultilevel"/>
    <w:tmpl w:val="E16ECF62"/>
    <w:lvl w:ilvl="0" w:tplc="B32AE446">
      <w:start w:val="700"/>
      <w:numFmt w:val="decimal"/>
      <w:lvlText w:val="%1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0526F5"/>
    <w:multiLevelType w:val="hybridMultilevel"/>
    <w:tmpl w:val="EBD878F6"/>
    <w:lvl w:ilvl="0" w:tplc="CFF0D6B2">
      <w:start w:val="32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B921D0"/>
    <w:multiLevelType w:val="hybridMultilevel"/>
    <w:tmpl w:val="1688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C47BAE"/>
    <w:multiLevelType w:val="hybridMultilevel"/>
    <w:tmpl w:val="A1249420"/>
    <w:lvl w:ilvl="0" w:tplc="480A04CE">
      <w:start w:val="18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F97DE9"/>
    <w:multiLevelType w:val="hybridMultilevel"/>
    <w:tmpl w:val="E6D8747A"/>
    <w:lvl w:ilvl="0" w:tplc="2BEA058A">
      <w:start w:val="697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583017"/>
    <w:multiLevelType w:val="hybridMultilevel"/>
    <w:tmpl w:val="67BAAD6E"/>
    <w:lvl w:ilvl="0" w:tplc="AD58791A">
      <w:start w:val="14"/>
      <w:numFmt w:val="decimal"/>
      <w:lvlText w:val="(%1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971179"/>
    <w:multiLevelType w:val="hybridMultilevel"/>
    <w:tmpl w:val="A3545E44"/>
    <w:lvl w:ilvl="0" w:tplc="58C858A8">
      <w:start w:val="54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708C8"/>
    <w:multiLevelType w:val="hybridMultilevel"/>
    <w:tmpl w:val="1F7C293E"/>
    <w:lvl w:ilvl="0" w:tplc="40E061FA">
      <w:start w:val="72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32DA0"/>
    <w:multiLevelType w:val="hybridMultilevel"/>
    <w:tmpl w:val="D1A40708"/>
    <w:lvl w:ilvl="0" w:tplc="060EAF48">
      <w:start w:val="45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AE3E94"/>
    <w:multiLevelType w:val="hybridMultilevel"/>
    <w:tmpl w:val="BE2AC4C4"/>
    <w:lvl w:ilvl="0" w:tplc="AD16A0F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4"/>
  </w:num>
  <w:num w:numId="5">
    <w:abstractNumId w:val="31"/>
  </w:num>
  <w:num w:numId="6">
    <w:abstractNumId w:val="2"/>
  </w:num>
  <w:num w:numId="7">
    <w:abstractNumId w:val="3"/>
  </w:num>
  <w:num w:numId="8">
    <w:abstractNumId w:val="4"/>
  </w:num>
  <w:num w:numId="9">
    <w:abstractNumId w:val="46"/>
  </w:num>
  <w:num w:numId="10">
    <w:abstractNumId w:val="6"/>
  </w:num>
  <w:num w:numId="11">
    <w:abstractNumId w:val="18"/>
  </w:num>
  <w:num w:numId="12">
    <w:abstractNumId w:val="43"/>
  </w:num>
  <w:num w:numId="13">
    <w:abstractNumId w:val="10"/>
  </w:num>
  <w:num w:numId="14">
    <w:abstractNumId w:val="25"/>
  </w:num>
  <w:num w:numId="15">
    <w:abstractNumId w:val="32"/>
  </w:num>
  <w:num w:numId="16">
    <w:abstractNumId w:val="34"/>
  </w:num>
  <w:num w:numId="17">
    <w:abstractNumId w:val="40"/>
  </w:num>
  <w:num w:numId="18">
    <w:abstractNumId w:val="38"/>
  </w:num>
  <w:num w:numId="19">
    <w:abstractNumId w:val="41"/>
  </w:num>
  <w:num w:numId="20">
    <w:abstractNumId w:val="33"/>
  </w:num>
  <w:num w:numId="21">
    <w:abstractNumId w:val="21"/>
  </w:num>
  <w:num w:numId="22">
    <w:abstractNumId w:val="45"/>
  </w:num>
  <w:num w:numId="23">
    <w:abstractNumId w:val="39"/>
  </w:num>
  <w:num w:numId="24">
    <w:abstractNumId w:val="15"/>
  </w:num>
  <w:num w:numId="25">
    <w:abstractNumId w:val="14"/>
  </w:num>
  <w:num w:numId="26">
    <w:abstractNumId w:val="17"/>
  </w:num>
  <w:num w:numId="27">
    <w:abstractNumId w:val="44"/>
  </w:num>
  <w:num w:numId="28">
    <w:abstractNumId w:val="20"/>
  </w:num>
  <w:num w:numId="29">
    <w:abstractNumId w:val="22"/>
  </w:num>
  <w:num w:numId="30">
    <w:abstractNumId w:val="9"/>
  </w:num>
  <w:num w:numId="31">
    <w:abstractNumId w:val="37"/>
  </w:num>
  <w:num w:numId="32">
    <w:abstractNumId w:val="12"/>
  </w:num>
  <w:num w:numId="33">
    <w:abstractNumId w:val="27"/>
  </w:num>
  <w:num w:numId="34">
    <w:abstractNumId w:val="26"/>
  </w:num>
  <w:num w:numId="35">
    <w:abstractNumId w:val="23"/>
  </w:num>
  <w:num w:numId="36">
    <w:abstractNumId w:val="28"/>
  </w:num>
  <w:num w:numId="37">
    <w:abstractNumId w:val="16"/>
  </w:num>
  <w:num w:numId="38">
    <w:abstractNumId w:val="35"/>
  </w:num>
  <w:num w:numId="39">
    <w:abstractNumId w:val="42"/>
  </w:num>
  <w:num w:numId="40">
    <w:abstractNumId w:val="8"/>
  </w:num>
  <w:num w:numId="41">
    <w:abstractNumId w:val="36"/>
  </w:num>
  <w:num w:numId="42">
    <w:abstractNumId w:val="11"/>
  </w:num>
  <w:num w:numId="43">
    <w:abstractNumId w:val="19"/>
  </w:num>
  <w:num w:numId="44">
    <w:abstractNumId w:val="13"/>
  </w:num>
  <w:num w:numId="45">
    <w:abstractNumId w:val="7"/>
  </w:num>
  <w:num w:numId="46">
    <w:abstractNumId w:val="30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04E"/>
    <w:rsid w:val="00002008"/>
    <w:rsid w:val="0002586F"/>
    <w:rsid w:val="0004115C"/>
    <w:rsid w:val="000A0E9A"/>
    <w:rsid w:val="000F6219"/>
    <w:rsid w:val="001036ED"/>
    <w:rsid w:val="001934DB"/>
    <w:rsid w:val="001D51DC"/>
    <w:rsid w:val="00214B3E"/>
    <w:rsid w:val="004852CC"/>
    <w:rsid w:val="004874A8"/>
    <w:rsid w:val="00572FBE"/>
    <w:rsid w:val="005C0281"/>
    <w:rsid w:val="006B343E"/>
    <w:rsid w:val="006D1E06"/>
    <w:rsid w:val="006D592F"/>
    <w:rsid w:val="00745559"/>
    <w:rsid w:val="007801D8"/>
    <w:rsid w:val="00780BFE"/>
    <w:rsid w:val="007D4354"/>
    <w:rsid w:val="00896A96"/>
    <w:rsid w:val="00907D4D"/>
    <w:rsid w:val="009D2C39"/>
    <w:rsid w:val="00A377B0"/>
    <w:rsid w:val="00AB29AC"/>
    <w:rsid w:val="00B057FA"/>
    <w:rsid w:val="00B46A0B"/>
    <w:rsid w:val="00C63699"/>
    <w:rsid w:val="00C6504E"/>
    <w:rsid w:val="00C72BC4"/>
    <w:rsid w:val="00D55FC8"/>
    <w:rsid w:val="00D756AB"/>
    <w:rsid w:val="00DB2D0A"/>
    <w:rsid w:val="00E0784E"/>
    <w:rsid w:val="00EA7E72"/>
    <w:rsid w:val="00F9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C39"/>
    <w:pPr>
      <w:ind w:left="720"/>
      <w:contextualSpacing/>
    </w:pPr>
  </w:style>
  <w:style w:type="paragraph" w:styleId="a4">
    <w:name w:val="No Spacing"/>
    <w:uiPriority w:val="1"/>
    <w:qFormat/>
    <w:rsid w:val="00907D4D"/>
    <w:pPr>
      <w:jc w:val="left"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0F6219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6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7801D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801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01D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A0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7973B-182B-4473-AB32-C93BB4D2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dcterms:created xsi:type="dcterms:W3CDTF">2015-09-29T12:56:00Z</dcterms:created>
  <dcterms:modified xsi:type="dcterms:W3CDTF">2020-08-17T06:15:00Z</dcterms:modified>
</cp:coreProperties>
</file>